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636A" w:rsidRDefault="0086636A" w:rsidP="0086636A">
      <w:pPr>
        <w:jc w:val="center"/>
        <w:rPr>
          <w:rStyle w:val="2"/>
          <w:b w:val="0"/>
          <w:bCs w:val="0"/>
        </w:rPr>
      </w:pPr>
      <w:r>
        <w:rPr>
          <w:rStyle w:val="2"/>
        </w:rPr>
        <w:t>Государственное бюджетное образовательное учреждение</w:t>
      </w:r>
    </w:p>
    <w:p w:rsidR="0086636A" w:rsidRDefault="0086636A" w:rsidP="0086636A">
      <w:pPr>
        <w:jc w:val="center"/>
        <w:rPr>
          <w:rStyle w:val="2"/>
          <w:b w:val="0"/>
          <w:bCs w:val="0"/>
        </w:rPr>
      </w:pPr>
      <w:r>
        <w:rPr>
          <w:rStyle w:val="2"/>
        </w:rPr>
        <w:t>высшего профессионального образования</w:t>
      </w:r>
    </w:p>
    <w:p w:rsidR="0086636A" w:rsidRDefault="0086636A" w:rsidP="0086636A">
      <w:pPr>
        <w:jc w:val="center"/>
        <w:rPr>
          <w:rStyle w:val="2"/>
        </w:rPr>
      </w:pPr>
      <w:r>
        <w:rPr>
          <w:rStyle w:val="2"/>
        </w:rPr>
        <w:t xml:space="preserve">«Башкирский государственный медицинский университет» </w:t>
      </w:r>
    </w:p>
    <w:p w:rsidR="0086636A" w:rsidRDefault="0086636A" w:rsidP="0086636A">
      <w:pPr>
        <w:jc w:val="center"/>
        <w:rPr>
          <w:rStyle w:val="2"/>
          <w:b w:val="0"/>
          <w:bCs w:val="0"/>
        </w:rPr>
      </w:pPr>
      <w:r>
        <w:rPr>
          <w:rStyle w:val="2"/>
        </w:rPr>
        <w:t>Министерства здравоохранения Российской Федерации</w:t>
      </w:r>
    </w:p>
    <w:p w:rsidR="0086636A" w:rsidRDefault="0086636A" w:rsidP="0086636A">
      <w:pPr>
        <w:sectPr w:rsidR="0086636A">
          <w:pgSz w:w="11909" w:h="16838"/>
          <w:pgMar w:top="1134" w:right="850" w:bottom="1134" w:left="1701" w:header="0" w:footer="3" w:gutter="0"/>
          <w:cols w:space="720"/>
        </w:sectPr>
      </w:pPr>
    </w:p>
    <w:p w:rsidR="0086636A" w:rsidRDefault="0086636A" w:rsidP="0086636A">
      <w:pPr>
        <w:spacing w:line="240" w:lineRule="exact"/>
        <w:rPr>
          <w:sz w:val="19"/>
          <w:szCs w:val="19"/>
        </w:rPr>
      </w:pPr>
    </w:p>
    <w:p w:rsidR="0086636A" w:rsidRDefault="0086636A" w:rsidP="0086636A">
      <w:pPr>
        <w:spacing w:line="240" w:lineRule="exact"/>
        <w:rPr>
          <w:sz w:val="19"/>
          <w:szCs w:val="19"/>
        </w:rPr>
      </w:pPr>
    </w:p>
    <w:p w:rsidR="0086636A" w:rsidRDefault="0086636A" w:rsidP="0086636A">
      <w:pPr>
        <w:spacing w:line="240" w:lineRule="exact"/>
        <w:rPr>
          <w:sz w:val="19"/>
          <w:szCs w:val="19"/>
        </w:rPr>
      </w:pPr>
    </w:p>
    <w:p w:rsidR="0086636A" w:rsidRDefault="0086636A" w:rsidP="0086636A">
      <w:pPr>
        <w:spacing w:line="240" w:lineRule="exact"/>
        <w:rPr>
          <w:sz w:val="19"/>
          <w:szCs w:val="19"/>
        </w:rPr>
      </w:pPr>
    </w:p>
    <w:p w:rsidR="0086636A" w:rsidRDefault="0086636A" w:rsidP="0086636A">
      <w:pPr>
        <w:rPr>
          <w:sz w:val="2"/>
          <w:szCs w:val="2"/>
        </w:rPr>
        <w:sectPr w:rsidR="0086636A">
          <w:type w:val="continuous"/>
          <w:pgSz w:w="11909" w:h="16838"/>
          <w:pgMar w:top="1134" w:right="850" w:bottom="1134" w:left="1701" w:header="0" w:footer="3" w:gutter="0"/>
          <w:cols w:space="720"/>
        </w:sectPr>
      </w:pPr>
    </w:p>
    <w:p w:rsidR="0086636A" w:rsidRDefault="0086636A" w:rsidP="0086636A">
      <w:pPr>
        <w:jc w:val="both"/>
        <w:rPr>
          <w:sz w:val="24"/>
        </w:rPr>
      </w:pPr>
    </w:p>
    <w:p w:rsidR="0086636A" w:rsidRDefault="0086636A" w:rsidP="0086636A">
      <w:pPr>
        <w:jc w:val="both"/>
        <w:rPr>
          <w:sz w:val="24"/>
        </w:rPr>
      </w:pPr>
    </w:p>
    <w:p w:rsidR="0086636A" w:rsidRDefault="0086636A" w:rsidP="0086636A">
      <w:pPr>
        <w:jc w:val="both"/>
        <w:rPr>
          <w:sz w:val="24"/>
        </w:rPr>
      </w:pPr>
    </w:p>
    <w:p w:rsidR="0086636A" w:rsidRDefault="0086636A" w:rsidP="0086636A">
      <w:pPr>
        <w:jc w:val="both"/>
        <w:rPr>
          <w:sz w:val="24"/>
        </w:rPr>
      </w:pPr>
    </w:p>
    <w:p w:rsidR="0086636A" w:rsidRDefault="0086636A" w:rsidP="0086636A">
      <w:pPr>
        <w:jc w:val="both"/>
        <w:rPr>
          <w:sz w:val="24"/>
        </w:rPr>
      </w:pPr>
    </w:p>
    <w:p w:rsidR="0086636A" w:rsidRDefault="0086636A" w:rsidP="0086636A">
      <w:pPr>
        <w:jc w:val="both"/>
        <w:rPr>
          <w:sz w:val="24"/>
        </w:rPr>
      </w:pPr>
    </w:p>
    <w:p w:rsidR="0086636A" w:rsidRDefault="0086636A" w:rsidP="0086636A">
      <w:pPr>
        <w:jc w:val="both"/>
        <w:rPr>
          <w:sz w:val="24"/>
        </w:rPr>
      </w:pPr>
    </w:p>
    <w:p w:rsidR="0086636A" w:rsidRDefault="0086636A" w:rsidP="0086636A">
      <w:pPr>
        <w:jc w:val="both"/>
        <w:rPr>
          <w:sz w:val="24"/>
        </w:rPr>
      </w:pPr>
      <w:r>
        <w:rPr>
          <w:sz w:val="24"/>
        </w:rPr>
        <w:lastRenderedPageBreak/>
        <w:t xml:space="preserve">УТВЕРЖДАЮ                                                                                       Проректор ГБОУ ВПО БГМУ МИНЗДРАВА РОССИИ по УР ___________________ А.А. </w:t>
      </w:r>
      <w:proofErr w:type="spellStart"/>
      <w:r>
        <w:rPr>
          <w:sz w:val="24"/>
        </w:rPr>
        <w:t>Цыглин</w:t>
      </w:r>
      <w:proofErr w:type="spellEnd"/>
      <w:r>
        <w:rPr>
          <w:sz w:val="24"/>
        </w:rPr>
        <w:t xml:space="preserve"> </w:t>
      </w:r>
    </w:p>
    <w:p w:rsidR="0086636A" w:rsidRDefault="0086636A" w:rsidP="0086636A">
      <w:pPr>
        <w:jc w:val="both"/>
        <w:rPr>
          <w:sz w:val="24"/>
        </w:rPr>
      </w:pPr>
    </w:p>
    <w:p w:rsidR="0086636A" w:rsidRDefault="0086636A" w:rsidP="0086636A">
      <w:pPr>
        <w:spacing w:line="278" w:lineRule="exact"/>
        <w:ind w:left="20" w:right="400"/>
        <w:jc w:val="right"/>
        <w:rPr>
          <w:sz w:val="19"/>
          <w:szCs w:val="19"/>
        </w:rPr>
      </w:pPr>
      <w:r>
        <w:rPr>
          <w:sz w:val="24"/>
        </w:rPr>
        <w:t xml:space="preserve"> «____»________ 201_ г.</w:t>
      </w:r>
    </w:p>
    <w:p w:rsidR="0086636A" w:rsidRDefault="0086636A" w:rsidP="0086636A">
      <w:pPr>
        <w:rPr>
          <w:sz w:val="19"/>
          <w:szCs w:val="19"/>
        </w:rPr>
        <w:sectPr w:rsidR="0086636A">
          <w:type w:val="continuous"/>
          <w:pgSz w:w="11909" w:h="16838"/>
          <w:pgMar w:top="1134" w:right="850" w:bottom="1134" w:left="1701" w:header="0" w:footer="3" w:gutter="0"/>
          <w:cols w:num="2" w:space="1136"/>
        </w:sectPr>
      </w:pPr>
    </w:p>
    <w:p w:rsidR="0086636A" w:rsidRDefault="0086636A" w:rsidP="0086636A">
      <w:pPr>
        <w:spacing w:line="240" w:lineRule="exact"/>
        <w:rPr>
          <w:sz w:val="19"/>
          <w:szCs w:val="19"/>
        </w:rPr>
      </w:pPr>
    </w:p>
    <w:p w:rsidR="0086636A" w:rsidRDefault="0086636A" w:rsidP="0086636A">
      <w:pPr>
        <w:spacing w:line="240" w:lineRule="exact"/>
        <w:rPr>
          <w:sz w:val="19"/>
          <w:szCs w:val="19"/>
        </w:rPr>
      </w:pPr>
    </w:p>
    <w:p w:rsidR="0086636A" w:rsidRDefault="0086636A" w:rsidP="0086636A">
      <w:pPr>
        <w:spacing w:line="240" w:lineRule="exact"/>
        <w:rPr>
          <w:sz w:val="19"/>
          <w:szCs w:val="19"/>
        </w:rPr>
      </w:pPr>
    </w:p>
    <w:p w:rsidR="0086636A" w:rsidRDefault="0086636A" w:rsidP="0086636A">
      <w:pPr>
        <w:rPr>
          <w:sz w:val="19"/>
          <w:szCs w:val="19"/>
        </w:rPr>
        <w:sectPr w:rsidR="0086636A">
          <w:type w:val="continuous"/>
          <w:pgSz w:w="11909" w:h="16838"/>
          <w:pgMar w:top="1134" w:right="850" w:bottom="1134" w:left="1701" w:header="0" w:footer="3" w:gutter="0"/>
          <w:cols w:num="2" w:space="720"/>
        </w:sectPr>
      </w:pPr>
    </w:p>
    <w:p w:rsidR="0086636A" w:rsidRDefault="0086636A" w:rsidP="0086636A">
      <w:pPr>
        <w:spacing w:before="50" w:after="50" w:line="240" w:lineRule="exact"/>
        <w:rPr>
          <w:sz w:val="19"/>
          <w:szCs w:val="19"/>
        </w:rPr>
      </w:pPr>
    </w:p>
    <w:p w:rsidR="0086636A" w:rsidRDefault="0086636A" w:rsidP="0086636A">
      <w:pPr>
        <w:rPr>
          <w:sz w:val="2"/>
          <w:szCs w:val="2"/>
        </w:rPr>
        <w:sectPr w:rsidR="0086636A">
          <w:type w:val="continuous"/>
          <w:pgSz w:w="11909" w:h="16838"/>
          <w:pgMar w:top="1134" w:right="850" w:bottom="1134" w:left="1701" w:header="0" w:footer="3" w:gutter="0"/>
          <w:cols w:space="720"/>
        </w:sectPr>
      </w:pPr>
    </w:p>
    <w:p w:rsidR="0086636A" w:rsidRDefault="0086636A" w:rsidP="0086636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РАБОЧАЯ ПРОГРАММА </w:t>
      </w:r>
    </w:p>
    <w:p w:rsidR="0086636A" w:rsidRPr="0086636A" w:rsidRDefault="0086636A" w:rsidP="0086636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ДИСЦИПЛИНЫ </w:t>
      </w:r>
      <w:r w:rsidRPr="0086636A">
        <w:rPr>
          <w:sz w:val="28"/>
          <w:szCs w:val="28"/>
        </w:rPr>
        <w:t>(Б</w:t>
      </w:r>
      <w:proofErr w:type="gramStart"/>
      <w:r w:rsidRPr="0086636A">
        <w:rPr>
          <w:sz w:val="28"/>
          <w:szCs w:val="28"/>
        </w:rPr>
        <w:t>1</w:t>
      </w:r>
      <w:proofErr w:type="gramEnd"/>
      <w:r w:rsidRPr="0086636A">
        <w:rPr>
          <w:sz w:val="28"/>
          <w:szCs w:val="28"/>
        </w:rPr>
        <w:t>.В.</w:t>
      </w:r>
      <w:r>
        <w:rPr>
          <w:sz w:val="28"/>
          <w:szCs w:val="28"/>
        </w:rPr>
        <w:t>ДВ.1</w:t>
      </w:r>
      <w:r w:rsidRPr="0086636A">
        <w:rPr>
          <w:sz w:val="28"/>
          <w:szCs w:val="28"/>
        </w:rPr>
        <w:t>)</w:t>
      </w:r>
    </w:p>
    <w:p w:rsidR="0086636A" w:rsidRDefault="0086636A" w:rsidP="0086636A">
      <w:pPr>
        <w:pStyle w:val="7"/>
        <w:shd w:val="clear" w:color="auto" w:fill="auto"/>
        <w:spacing w:after="0" w:line="240" w:lineRule="auto"/>
        <w:ind w:firstLine="0"/>
        <w:rPr>
          <w:rStyle w:val="1"/>
        </w:rPr>
      </w:pPr>
      <w:r>
        <w:rPr>
          <w:rStyle w:val="1"/>
        </w:rPr>
        <w:t>«НЕОТЛОЖНЫЕ СОСТОЯНИЯ В ТЕРАПИИ»</w:t>
      </w:r>
    </w:p>
    <w:p w:rsidR="0086636A" w:rsidRDefault="0086636A" w:rsidP="0086636A">
      <w:pPr>
        <w:pStyle w:val="7"/>
        <w:shd w:val="clear" w:color="auto" w:fill="auto"/>
        <w:spacing w:after="0" w:line="240" w:lineRule="auto"/>
        <w:ind w:firstLine="0"/>
        <w:rPr>
          <w:rStyle w:val="1"/>
        </w:rPr>
      </w:pPr>
      <w:r>
        <w:rPr>
          <w:rStyle w:val="1"/>
        </w:rPr>
        <w:t xml:space="preserve">вариативной части основной образовательной программы </w:t>
      </w:r>
    </w:p>
    <w:p w:rsidR="0086636A" w:rsidRDefault="0086636A" w:rsidP="0086636A">
      <w:pPr>
        <w:pStyle w:val="7"/>
        <w:shd w:val="clear" w:color="auto" w:fill="auto"/>
        <w:spacing w:after="0" w:line="240" w:lineRule="auto"/>
        <w:ind w:firstLine="0"/>
        <w:rPr>
          <w:rStyle w:val="1"/>
        </w:rPr>
      </w:pPr>
      <w:r>
        <w:rPr>
          <w:rStyle w:val="1"/>
        </w:rPr>
        <w:t xml:space="preserve">высшего образования </w:t>
      </w:r>
    </w:p>
    <w:p w:rsidR="0086636A" w:rsidRDefault="0086636A" w:rsidP="0086636A">
      <w:pPr>
        <w:pStyle w:val="7"/>
        <w:shd w:val="clear" w:color="auto" w:fill="auto"/>
        <w:spacing w:after="0" w:line="240" w:lineRule="auto"/>
        <w:ind w:firstLine="0"/>
        <w:rPr>
          <w:rStyle w:val="1"/>
        </w:rPr>
      </w:pPr>
      <w:r>
        <w:rPr>
          <w:rStyle w:val="1"/>
        </w:rPr>
        <w:t xml:space="preserve">уровень подготовки кадров высшей квалификации – </w:t>
      </w:r>
    </w:p>
    <w:p w:rsidR="0086636A" w:rsidRDefault="0086636A" w:rsidP="0086636A">
      <w:pPr>
        <w:pStyle w:val="7"/>
        <w:shd w:val="clear" w:color="auto" w:fill="auto"/>
        <w:spacing w:after="0" w:line="240" w:lineRule="auto"/>
        <w:ind w:firstLine="0"/>
        <w:rPr>
          <w:rStyle w:val="1"/>
        </w:rPr>
      </w:pPr>
      <w:r>
        <w:rPr>
          <w:rStyle w:val="1"/>
        </w:rPr>
        <w:t xml:space="preserve">Программа ординатуры </w:t>
      </w:r>
    </w:p>
    <w:p w:rsidR="0086636A" w:rsidRDefault="0086636A" w:rsidP="0086636A">
      <w:pPr>
        <w:pStyle w:val="7"/>
        <w:shd w:val="clear" w:color="auto" w:fill="auto"/>
        <w:spacing w:after="0" w:line="240" w:lineRule="auto"/>
        <w:ind w:firstLine="0"/>
        <w:rPr>
          <w:rStyle w:val="1"/>
        </w:rPr>
      </w:pPr>
      <w:r>
        <w:rPr>
          <w:rStyle w:val="1"/>
        </w:rPr>
        <w:t>СПЕЦИАЛЬНОСТЬ 31.08.</w:t>
      </w:r>
      <w:r w:rsidR="001B6194">
        <w:rPr>
          <w:rStyle w:val="1"/>
        </w:rPr>
        <w:t>46</w:t>
      </w:r>
      <w:r>
        <w:rPr>
          <w:rStyle w:val="1"/>
        </w:rPr>
        <w:t xml:space="preserve"> – </w:t>
      </w:r>
    </w:p>
    <w:p w:rsidR="0086636A" w:rsidRDefault="001B6194" w:rsidP="0086636A">
      <w:pPr>
        <w:pStyle w:val="7"/>
        <w:shd w:val="clear" w:color="auto" w:fill="auto"/>
        <w:spacing w:after="0" w:line="240" w:lineRule="auto"/>
        <w:ind w:firstLine="0"/>
        <w:rPr>
          <w:rStyle w:val="1"/>
        </w:rPr>
      </w:pPr>
      <w:r>
        <w:rPr>
          <w:rStyle w:val="1"/>
        </w:rPr>
        <w:t>РЕВМАТОЛОГИЯ</w:t>
      </w:r>
    </w:p>
    <w:p w:rsidR="0086636A" w:rsidRDefault="0086636A" w:rsidP="0086636A">
      <w:pPr>
        <w:pStyle w:val="7"/>
        <w:shd w:val="clear" w:color="auto" w:fill="auto"/>
        <w:spacing w:after="0" w:line="360" w:lineRule="auto"/>
        <w:ind w:firstLine="0"/>
        <w:rPr>
          <w:rStyle w:val="1"/>
        </w:rPr>
      </w:pPr>
    </w:p>
    <w:p w:rsidR="0086636A" w:rsidRDefault="0086636A" w:rsidP="0086636A">
      <w:r>
        <w:rPr>
          <w:b/>
          <w:sz w:val="28"/>
          <w:szCs w:val="28"/>
        </w:rPr>
        <w:t>ФОРМА ОБУЧЕНИЯ</w:t>
      </w:r>
      <w:r>
        <w:rPr>
          <w:sz w:val="28"/>
          <w:szCs w:val="28"/>
        </w:rPr>
        <w:t>: очная</w:t>
      </w:r>
    </w:p>
    <w:p w:rsidR="0086636A" w:rsidRDefault="0086636A" w:rsidP="0086636A">
      <w:pPr>
        <w:rPr>
          <w:sz w:val="28"/>
          <w:szCs w:val="28"/>
        </w:rPr>
      </w:pPr>
      <w:r>
        <w:rPr>
          <w:b/>
          <w:sz w:val="28"/>
          <w:szCs w:val="28"/>
        </w:rPr>
        <w:t>СРОК ОСВОЕНИЯ ООП</w:t>
      </w:r>
      <w:r>
        <w:rPr>
          <w:sz w:val="28"/>
          <w:szCs w:val="28"/>
        </w:rPr>
        <w:t xml:space="preserve">: 2 года </w:t>
      </w:r>
    </w:p>
    <w:p w:rsidR="0086636A" w:rsidRDefault="0086636A" w:rsidP="0086636A">
      <w:pPr>
        <w:rPr>
          <w:sz w:val="28"/>
          <w:szCs w:val="28"/>
        </w:rPr>
      </w:pPr>
      <w:r>
        <w:rPr>
          <w:b/>
          <w:sz w:val="28"/>
          <w:szCs w:val="28"/>
        </w:rPr>
        <w:t>КУРСЫ:</w:t>
      </w:r>
      <w:r>
        <w:rPr>
          <w:sz w:val="28"/>
          <w:szCs w:val="28"/>
        </w:rPr>
        <w:t xml:space="preserve"> </w:t>
      </w:r>
      <w:r w:rsidR="001B6194">
        <w:rPr>
          <w:sz w:val="28"/>
          <w:szCs w:val="28"/>
        </w:rPr>
        <w:t>2</w:t>
      </w:r>
    </w:p>
    <w:p w:rsidR="0086636A" w:rsidRDefault="0086636A" w:rsidP="0086636A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СЕМЕСТРЫ: </w:t>
      </w:r>
      <w:r w:rsidR="001B6194">
        <w:rPr>
          <w:sz w:val="28"/>
          <w:szCs w:val="28"/>
        </w:rPr>
        <w:t>3</w:t>
      </w:r>
    </w:p>
    <w:p w:rsidR="0086636A" w:rsidRDefault="0086636A" w:rsidP="0086636A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ЗАЧЁТНЫЕ ЕДИНИЦЫ: </w:t>
      </w:r>
      <w:r>
        <w:rPr>
          <w:sz w:val="28"/>
          <w:szCs w:val="28"/>
        </w:rPr>
        <w:t>2</w:t>
      </w:r>
    </w:p>
    <w:p w:rsidR="0086636A" w:rsidRDefault="0086636A" w:rsidP="0086636A">
      <w:pPr>
        <w:rPr>
          <w:sz w:val="28"/>
          <w:szCs w:val="28"/>
        </w:rPr>
      </w:pPr>
      <w:r>
        <w:rPr>
          <w:b/>
          <w:sz w:val="28"/>
          <w:szCs w:val="28"/>
        </w:rPr>
        <w:t>ПРОДОЛЖИТЕЛЬНОСТЬ:</w:t>
      </w:r>
      <w:r>
        <w:rPr>
          <w:sz w:val="28"/>
          <w:szCs w:val="28"/>
        </w:rPr>
        <w:t xml:space="preserve"> 72 часа</w:t>
      </w:r>
    </w:p>
    <w:p w:rsidR="0086636A" w:rsidRDefault="0086636A" w:rsidP="0086636A">
      <w:pPr>
        <w:rPr>
          <w:sz w:val="28"/>
          <w:szCs w:val="28"/>
        </w:rPr>
      </w:pPr>
      <w:r>
        <w:rPr>
          <w:b/>
          <w:sz w:val="28"/>
          <w:szCs w:val="28"/>
        </w:rPr>
        <w:t>Форма контроля</w:t>
      </w:r>
      <w:r>
        <w:rPr>
          <w:sz w:val="28"/>
          <w:szCs w:val="28"/>
        </w:rPr>
        <w:t>: зачёт (без оценки)</w:t>
      </w:r>
    </w:p>
    <w:p w:rsidR="0086636A" w:rsidRDefault="0086636A" w:rsidP="0086636A">
      <w:pPr>
        <w:pStyle w:val="7"/>
        <w:shd w:val="clear" w:color="auto" w:fill="auto"/>
        <w:spacing w:after="0" w:line="360" w:lineRule="auto"/>
        <w:ind w:firstLine="0"/>
        <w:rPr>
          <w:rStyle w:val="1"/>
        </w:rPr>
      </w:pPr>
    </w:p>
    <w:p w:rsidR="0086636A" w:rsidRDefault="0086636A" w:rsidP="0086636A">
      <w:pPr>
        <w:pStyle w:val="7"/>
        <w:shd w:val="clear" w:color="auto" w:fill="auto"/>
        <w:spacing w:after="0" w:line="360" w:lineRule="auto"/>
        <w:ind w:firstLine="0"/>
        <w:rPr>
          <w:rStyle w:val="1"/>
        </w:rPr>
      </w:pPr>
    </w:p>
    <w:p w:rsidR="0086636A" w:rsidRDefault="0086636A" w:rsidP="0086636A">
      <w:pPr>
        <w:pStyle w:val="7"/>
        <w:shd w:val="clear" w:color="auto" w:fill="auto"/>
        <w:spacing w:after="0" w:line="360" w:lineRule="auto"/>
        <w:ind w:firstLine="0"/>
        <w:rPr>
          <w:rStyle w:val="1"/>
        </w:rPr>
      </w:pPr>
    </w:p>
    <w:p w:rsidR="0086636A" w:rsidRDefault="0086636A" w:rsidP="0086636A">
      <w:pPr>
        <w:pStyle w:val="7"/>
        <w:shd w:val="clear" w:color="auto" w:fill="auto"/>
        <w:spacing w:after="0" w:line="360" w:lineRule="auto"/>
        <w:ind w:firstLine="0"/>
        <w:rPr>
          <w:rStyle w:val="1"/>
        </w:rPr>
      </w:pPr>
    </w:p>
    <w:p w:rsidR="0086636A" w:rsidRDefault="0086636A" w:rsidP="0086636A">
      <w:pPr>
        <w:pStyle w:val="7"/>
        <w:shd w:val="clear" w:color="auto" w:fill="auto"/>
        <w:spacing w:after="0" w:line="360" w:lineRule="auto"/>
        <w:ind w:firstLine="0"/>
        <w:rPr>
          <w:rStyle w:val="1"/>
        </w:rPr>
      </w:pPr>
    </w:p>
    <w:p w:rsidR="0086636A" w:rsidRDefault="0086636A" w:rsidP="0086636A">
      <w:pPr>
        <w:pStyle w:val="7"/>
        <w:shd w:val="clear" w:color="auto" w:fill="auto"/>
        <w:spacing w:after="0" w:line="360" w:lineRule="auto"/>
        <w:ind w:firstLine="0"/>
        <w:rPr>
          <w:rStyle w:val="1"/>
        </w:rPr>
      </w:pPr>
    </w:p>
    <w:p w:rsidR="0086636A" w:rsidRDefault="0086636A" w:rsidP="0086636A">
      <w:pPr>
        <w:pStyle w:val="7"/>
        <w:shd w:val="clear" w:color="auto" w:fill="auto"/>
        <w:spacing w:after="0" w:line="280" w:lineRule="exact"/>
        <w:ind w:firstLine="0"/>
        <w:rPr>
          <w:rStyle w:val="1"/>
        </w:rPr>
      </w:pPr>
      <w:r>
        <w:rPr>
          <w:rStyle w:val="1"/>
        </w:rPr>
        <w:t xml:space="preserve">УФА, </w:t>
      </w:r>
    </w:p>
    <w:p w:rsidR="0086636A" w:rsidRDefault="0086636A" w:rsidP="0086636A">
      <w:pPr>
        <w:pStyle w:val="7"/>
        <w:shd w:val="clear" w:color="auto" w:fill="auto"/>
        <w:spacing w:after="0" w:line="280" w:lineRule="exact"/>
        <w:ind w:firstLine="0"/>
      </w:pPr>
      <w:r>
        <w:rPr>
          <w:rStyle w:val="1"/>
        </w:rPr>
        <w:t>201_</w:t>
      </w:r>
    </w:p>
    <w:p w:rsidR="0086636A" w:rsidRDefault="0086636A" w:rsidP="0086636A">
      <w:pPr>
        <w:rPr>
          <w:color w:val="000000"/>
          <w:sz w:val="28"/>
          <w:szCs w:val="28"/>
        </w:rPr>
        <w:sectPr w:rsidR="0086636A">
          <w:type w:val="continuous"/>
          <w:pgSz w:w="11909" w:h="16838"/>
          <w:pgMar w:top="1134" w:right="850" w:bottom="1134" w:left="1701" w:header="0" w:footer="3" w:gutter="0"/>
          <w:cols w:space="720"/>
        </w:sectPr>
      </w:pPr>
    </w:p>
    <w:p w:rsidR="000A0F68" w:rsidRPr="000A0F68" w:rsidRDefault="000A0F68" w:rsidP="000A0F68">
      <w:pPr>
        <w:widowControl w:val="0"/>
        <w:jc w:val="center"/>
        <w:rPr>
          <w:b/>
          <w:sz w:val="24"/>
        </w:rPr>
      </w:pPr>
      <w:r w:rsidRPr="000A0F68">
        <w:rPr>
          <w:b/>
          <w:sz w:val="24"/>
        </w:rPr>
        <w:lastRenderedPageBreak/>
        <w:t>ВВОДНАЯ ЧАСТЬ</w:t>
      </w:r>
    </w:p>
    <w:p w:rsidR="000A0F68" w:rsidRPr="000A0F68" w:rsidRDefault="000A0F68" w:rsidP="000A0F68">
      <w:pPr>
        <w:widowControl w:val="0"/>
        <w:jc w:val="center"/>
        <w:rPr>
          <w:b/>
          <w:bCs/>
          <w:sz w:val="24"/>
        </w:rPr>
      </w:pPr>
      <w:r w:rsidRPr="000A0F68">
        <w:rPr>
          <w:b/>
          <w:sz w:val="24"/>
        </w:rPr>
        <w:t>Ц</w:t>
      </w:r>
      <w:r w:rsidRPr="000A0F68">
        <w:rPr>
          <w:b/>
          <w:bCs/>
          <w:sz w:val="24"/>
        </w:rPr>
        <w:t>ель и задачи освоения дисциплины (модуля)</w:t>
      </w:r>
    </w:p>
    <w:p w:rsidR="00E44211" w:rsidRDefault="00E44211" w:rsidP="000A0F68">
      <w:pPr>
        <w:widowControl w:val="0"/>
        <w:jc w:val="both"/>
        <w:rPr>
          <w:b/>
          <w:bCs/>
          <w:sz w:val="24"/>
        </w:rPr>
      </w:pPr>
    </w:p>
    <w:p w:rsidR="000A0F68" w:rsidRPr="000A0F68" w:rsidRDefault="000A0F68" w:rsidP="000A0F68">
      <w:pPr>
        <w:widowControl w:val="0"/>
        <w:jc w:val="both"/>
        <w:rPr>
          <w:bCs/>
          <w:color w:val="000000"/>
          <w:sz w:val="24"/>
        </w:rPr>
      </w:pPr>
      <w:r w:rsidRPr="000A0F68">
        <w:rPr>
          <w:b/>
          <w:bCs/>
          <w:sz w:val="24"/>
        </w:rPr>
        <w:t>Цель освоения</w:t>
      </w:r>
      <w:r w:rsidRPr="000A0F68">
        <w:rPr>
          <w:bCs/>
          <w:sz w:val="24"/>
        </w:rPr>
        <w:t xml:space="preserve"> </w:t>
      </w:r>
      <w:r w:rsidRPr="000A0F68">
        <w:rPr>
          <w:bCs/>
          <w:color w:val="000000"/>
          <w:sz w:val="24"/>
        </w:rPr>
        <w:t>дисциплины</w:t>
      </w:r>
      <w:r w:rsidRPr="000A0F68">
        <w:rPr>
          <w:bCs/>
          <w:sz w:val="24"/>
        </w:rPr>
        <w:t xml:space="preserve"> (Б1.В.</w:t>
      </w:r>
      <w:r>
        <w:rPr>
          <w:bCs/>
          <w:sz w:val="24"/>
        </w:rPr>
        <w:t>ДВ</w:t>
      </w:r>
      <w:r w:rsidRPr="000A0F68">
        <w:rPr>
          <w:bCs/>
          <w:sz w:val="24"/>
        </w:rPr>
        <w:t>.</w:t>
      </w:r>
      <w:r>
        <w:rPr>
          <w:bCs/>
          <w:sz w:val="24"/>
        </w:rPr>
        <w:t>1</w:t>
      </w:r>
      <w:r w:rsidRPr="000A0F68">
        <w:rPr>
          <w:bCs/>
          <w:sz w:val="24"/>
        </w:rPr>
        <w:t>) «</w:t>
      </w:r>
      <w:r>
        <w:rPr>
          <w:bCs/>
          <w:sz w:val="24"/>
        </w:rPr>
        <w:t>Неотложные состояния в терапии</w:t>
      </w:r>
      <w:r w:rsidRPr="000A0F68">
        <w:rPr>
          <w:bCs/>
          <w:sz w:val="24"/>
        </w:rPr>
        <w:t>» основной образовательной программы высшего образования (уровень подготовки кадров высшей квалификации – программа ординатуры) специальность 31.08.</w:t>
      </w:r>
      <w:r>
        <w:rPr>
          <w:bCs/>
          <w:sz w:val="24"/>
        </w:rPr>
        <w:t>46</w:t>
      </w:r>
      <w:r w:rsidRPr="000A0F68">
        <w:rPr>
          <w:bCs/>
          <w:sz w:val="24"/>
        </w:rPr>
        <w:t xml:space="preserve"> –  «</w:t>
      </w:r>
      <w:r>
        <w:rPr>
          <w:bCs/>
          <w:sz w:val="24"/>
        </w:rPr>
        <w:t>Ревматология</w:t>
      </w:r>
      <w:r w:rsidRPr="000A0F68">
        <w:rPr>
          <w:bCs/>
          <w:sz w:val="24"/>
        </w:rPr>
        <w:t xml:space="preserve">» </w:t>
      </w:r>
      <w:r w:rsidRPr="000A0F68">
        <w:rPr>
          <w:bCs/>
          <w:color w:val="000000"/>
          <w:sz w:val="24"/>
        </w:rPr>
        <w:t xml:space="preserve"> - </w:t>
      </w:r>
      <w:r w:rsidRPr="000A0F68">
        <w:rPr>
          <w:bCs/>
          <w:color w:val="FF0000"/>
          <w:sz w:val="24"/>
        </w:rPr>
        <w:t xml:space="preserve"> </w:t>
      </w:r>
      <w:r w:rsidRPr="000A0F68">
        <w:rPr>
          <w:bCs/>
          <w:color w:val="000000"/>
          <w:sz w:val="24"/>
        </w:rPr>
        <w:t>подготовка квалифицированного врача-</w:t>
      </w:r>
      <w:r>
        <w:rPr>
          <w:bCs/>
          <w:color w:val="000000"/>
          <w:sz w:val="24"/>
        </w:rPr>
        <w:t>ревматолога</w:t>
      </w:r>
      <w:r w:rsidRPr="000A0F68">
        <w:rPr>
          <w:bCs/>
          <w:color w:val="000000"/>
          <w:sz w:val="24"/>
        </w:rPr>
        <w:t>, обладающего системой универсальных и профессиональных компетенций, способного и готового для самостоятельной профессиональной деятельности в условиях специализированной, в том числе высокотехнологичной, медицинской помощи; скорой, в том числе специализированной, медицинской помощи при неотложных сост</w:t>
      </w:r>
      <w:r>
        <w:rPr>
          <w:bCs/>
          <w:color w:val="000000"/>
          <w:sz w:val="24"/>
        </w:rPr>
        <w:t>о</w:t>
      </w:r>
      <w:r w:rsidRPr="000A0F68">
        <w:rPr>
          <w:bCs/>
          <w:color w:val="000000"/>
          <w:sz w:val="24"/>
        </w:rPr>
        <w:t>яниях в</w:t>
      </w:r>
      <w:r>
        <w:rPr>
          <w:bCs/>
          <w:color w:val="000000"/>
          <w:sz w:val="24"/>
        </w:rPr>
        <w:t xml:space="preserve"> терапии</w:t>
      </w:r>
      <w:r w:rsidRPr="000A0F68">
        <w:rPr>
          <w:bCs/>
          <w:color w:val="000000"/>
          <w:sz w:val="24"/>
        </w:rPr>
        <w:t>,</w:t>
      </w:r>
      <w:r w:rsidRPr="000A0F68">
        <w:rPr>
          <w:b/>
          <w:bCs/>
          <w:color w:val="000000"/>
          <w:sz w:val="24"/>
        </w:rPr>
        <w:t xml:space="preserve"> </w:t>
      </w:r>
      <w:r w:rsidRPr="000A0F68">
        <w:rPr>
          <w:bCs/>
          <w:color w:val="000000"/>
          <w:sz w:val="24"/>
        </w:rPr>
        <w:t xml:space="preserve">при этом </w:t>
      </w:r>
      <w:r w:rsidRPr="000A0F68">
        <w:rPr>
          <w:b/>
          <w:bCs/>
          <w:color w:val="000000"/>
          <w:sz w:val="24"/>
        </w:rPr>
        <w:t>задачами дисциплины</w:t>
      </w:r>
      <w:r w:rsidRPr="000A0F68">
        <w:rPr>
          <w:bCs/>
          <w:color w:val="000000"/>
          <w:sz w:val="24"/>
        </w:rPr>
        <w:t xml:space="preserve"> являются:</w:t>
      </w:r>
    </w:p>
    <w:p w:rsidR="000A0F68" w:rsidRPr="000A0F68" w:rsidRDefault="000A0F68" w:rsidP="000A0F68"/>
    <w:p w:rsidR="00C54EF6" w:rsidRPr="000A0F68" w:rsidRDefault="00C54EF6" w:rsidP="00C54EF6">
      <w:pPr>
        <w:rPr>
          <w:b/>
          <w:bCs/>
          <w:sz w:val="24"/>
          <w:lang w:bidi="ru-RU"/>
        </w:rPr>
      </w:pPr>
      <w:bookmarkStart w:id="0" w:name="bookmark171"/>
      <w:r w:rsidRPr="000A0F68">
        <w:rPr>
          <w:b/>
          <w:bCs/>
          <w:sz w:val="24"/>
          <w:lang w:bidi="ru-RU"/>
        </w:rPr>
        <w:t>Задачи:</w:t>
      </w:r>
      <w:bookmarkEnd w:id="0"/>
    </w:p>
    <w:p w:rsidR="00C54EF6" w:rsidRPr="000A0F68" w:rsidRDefault="00C54EF6" w:rsidP="00C54EF6">
      <w:pPr>
        <w:numPr>
          <w:ilvl w:val="1"/>
          <w:numId w:val="1"/>
        </w:numPr>
        <w:rPr>
          <w:sz w:val="24"/>
          <w:lang w:bidi="ru-RU"/>
        </w:rPr>
      </w:pPr>
      <w:r w:rsidRPr="000A0F68">
        <w:rPr>
          <w:sz w:val="24"/>
          <w:lang w:bidi="ru-RU"/>
        </w:rPr>
        <w:t xml:space="preserve">Овладеть знаниями по вопросам этиологии, эпидемиологии, </w:t>
      </w:r>
      <w:proofErr w:type="spellStart"/>
      <w:r w:rsidRPr="000A0F68">
        <w:rPr>
          <w:sz w:val="24"/>
          <w:lang w:bidi="ru-RU"/>
        </w:rPr>
        <w:t>патоморфологии</w:t>
      </w:r>
      <w:proofErr w:type="spellEnd"/>
      <w:r w:rsidRPr="000A0F68">
        <w:rPr>
          <w:sz w:val="24"/>
          <w:lang w:bidi="ru-RU"/>
        </w:rPr>
        <w:t xml:space="preserve"> ургентных состояний в терапии;</w:t>
      </w:r>
    </w:p>
    <w:p w:rsidR="00C54EF6" w:rsidRPr="000A0F68" w:rsidRDefault="00C54EF6" w:rsidP="00C54EF6">
      <w:pPr>
        <w:numPr>
          <w:ilvl w:val="1"/>
          <w:numId w:val="1"/>
        </w:numPr>
        <w:rPr>
          <w:sz w:val="24"/>
          <w:lang w:bidi="ru-RU"/>
        </w:rPr>
      </w:pPr>
      <w:r w:rsidRPr="000A0F68">
        <w:rPr>
          <w:sz w:val="24"/>
          <w:lang w:bidi="ru-RU"/>
        </w:rPr>
        <w:t>Освоить методы ургентной диагностики и дифференциальной диагностики в экстренных ситуациях, особенности сбора анамнеза у больных при неотложных состояниях в терапии;</w:t>
      </w:r>
    </w:p>
    <w:p w:rsidR="00C54EF6" w:rsidRPr="000A0F68" w:rsidRDefault="00C54EF6" w:rsidP="00C54EF6">
      <w:pPr>
        <w:numPr>
          <w:ilvl w:val="1"/>
          <w:numId w:val="1"/>
        </w:numPr>
        <w:rPr>
          <w:sz w:val="24"/>
          <w:lang w:bidi="ru-RU"/>
        </w:rPr>
      </w:pPr>
      <w:r w:rsidRPr="000A0F68">
        <w:rPr>
          <w:sz w:val="24"/>
          <w:lang w:bidi="ru-RU"/>
        </w:rPr>
        <w:t>Научиться оценке результатов лабораторных и инструментальных исследований в ургентных ситуациях;</w:t>
      </w:r>
    </w:p>
    <w:p w:rsidR="00C54EF6" w:rsidRPr="000A0F68" w:rsidRDefault="00C54EF6" w:rsidP="00C54EF6">
      <w:pPr>
        <w:numPr>
          <w:ilvl w:val="1"/>
          <w:numId w:val="1"/>
        </w:numPr>
        <w:rPr>
          <w:sz w:val="24"/>
          <w:lang w:bidi="ru-RU"/>
        </w:rPr>
      </w:pPr>
      <w:r w:rsidRPr="000A0F68">
        <w:rPr>
          <w:sz w:val="24"/>
          <w:lang w:bidi="ru-RU"/>
        </w:rPr>
        <w:t>Научиться проводить сердечно-легочную реанимацию и другие лечебные мероприятия при неотложных состояниях в терапии.</w:t>
      </w:r>
    </w:p>
    <w:p w:rsidR="00C54EF6" w:rsidRPr="000A0F68" w:rsidRDefault="00C54EF6" w:rsidP="00C54EF6">
      <w:pPr>
        <w:rPr>
          <w:sz w:val="24"/>
          <w:lang w:bidi="ru-RU"/>
        </w:rPr>
      </w:pPr>
    </w:p>
    <w:p w:rsidR="00455E04" w:rsidRPr="00455E04" w:rsidRDefault="00455E04" w:rsidP="00455E04">
      <w:pPr>
        <w:widowControl w:val="0"/>
        <w:tabs>
          <w:tab w:val="left" w:pos="0"/>
          <w:tab w:val="left" w:pos="993"/>
          <w:tab w:val="right" w:leader="underscore" w:pos="9639"/>
        </w:tabs>
        <w:jc w:val="center"/>
        <w:rPr>
          <w:b/>
          <w:bCs/>
          <w:sz w:val="24"/>
        </w:rPr>
      </w:pPr>
      <w:r w:rsidRPr="00455E04">
        <w:rPr>
          <w:b/>
          <w:bCs/>
          <w:sz w:val="24"/>
        </w:rPr>
        <w:t xml:space="preserve">Место учебной дисциплины (модуля) в структуре </w:t>
      </w:r>
      <w:r w:rsidRPr="00455E04">
        <w:rPr>
          <w:b/>
          <w:bCs/>
          <w:caps/>
          <w:sz w:val="24"/>
        </w:rPr>
        <w:t>ооп</w:t>
      </w:r>
      <w:r w:rsidRPr="00455E04">
        <w:rPr>
          <w:b/>
          <w:bCs/>
          <w:sz w:val="24"/>
        </w:rPr>
        <w:t xml:space="preserve"> университета</w:t>
      </w:r>
    </w:p>
    <w:p w:rsidR="00455E04" w:rsidRPr="00455E04" w:rsidRDefault="00455E04" w:rsidP="00455E04">
      <w:pPr>
        <w:widowControl w:val="0"/>
        <w:tabs>
          <w:tab w:val="left" w:pos="0"/>
          <w:tab w:val="left" w:pos="993"/>
          <w:tab w:val="right" w:leader="underscore" w:pos="9639"/>
        </w:tabs>
        <w:jc w:val="center"/>
        <w:rPr>
          <w:b/>
          <w:bCs/>
          <w:sz w:val="24"/>
        </w:rPr>
      </w:pPr>
    </w:p>
    <w:p w:rsidR="00455E04" w:rsidRPr="00455E04" w:rsidRDefault="00455E04" w:rsidP="00455E04">
      <w:pPr>
        <w:widowControl w:val="0"/>
        <w:jc w:val="both"/>
        <w:rPr>
          <w:color w:val="FF0000"/>
          <w:sz w:val="24"/>
        </w:rPr>
      </w:pPr>
      <w:r w:rsidRPr="00455E04">
        <w:rPr>
          <w:sz w:val="24"/>
        </w:rPr>
        <w:t>Учебная дисциплина «</w:t>
      </w:r>
      <w:r>
        <w:rPr>
          <w:sz w:val="24"/>
        </w:rPr>
        <w:t>Неотложные состояния в терапии</w:t>
      </w:r>
      <w:r w:rsidRPr="00455E04">
        <w:rPr>
          <w:color w:val="000000"/>
          <w:sz w:val="24"/>
        </w:rPr>
        <w:t>»</w:t>
      </w:r>
      <w:r w:rsidRPr="00455E04">
        <w:rPr>
          <w:sz w:val="24"/>
        </w:rPr>
        <w:t xml:space="preserve"> относится к высшему образованию - уровню подготовки кадров высшей квалификации по программе ординатуры основной профессиональной образовательной программы высшего образования (уровень подготовки кадров высшей квалификации – программа ординатуры) специальность 31.08.46 –  Ревматология.</w:t>
      </w:r>
    </w:p>
    <w:p w:rsidR="00455E04" w:rsidRPr="00455E04" w:rsidRDefault="00455E04" w:rsidP="00455E04">
      <w:pPr>
        <w:widowControl w:val="0"/>
        <w:tabs>
          <w:tab w:val="right" w:leader="underscore" w:pos="9639"/>
        </w:tabs>
        <w:jc w:val="both"/>
        <w:rPr>
          <w:sz w:val="24"/>
        </w:rPr>
      </w:pPr>
      <w:r w:rsidRPr="00455E04">
        <w:rPr>
          <w:sz w:val="24"/>
        </w:rPr>
        <w:t xml:space="preserve">Для изучения данной дисциплины (модуля) </w:t>
      </w:r>
      <w:r w:rsidRPr="00455E04">
        <w:rPr>
          <w:sz w:val="24"/>
          <w:u w:val="single"/>
        </w:rPr>
        <w:t xml:space="preserve">необходимы </w:t>
      </w:r>
      <w:r w:rsidRPr="00455E04">
        <w:rPr>
          <w:sz w:val="24"/>
        </w:rPr>
        <w:t xml:space="preserve">знания, умения и навыки, разные уровни </w:t>
      </w:r>
      <w:proofErr w:type="gramStart"/>
      <w:r w:rsidRPr="00455E04">
        <w:rPr>
          <w:sz w:val="24"/>
        </w:rPr>
        <w:t>сформированных</w:t>
      </w:r>
      <w:proofErr w:type="gramEnd"/>
      <w:r w:rsidRPr="00455E04">
        <w:rPr>
          <w:sz w:val="24"/>
        </w:rPr>
        <w:t xml:space="preserve"> при обучении по основным образовательным программам высшего образования (</w:t>
      </w:r>
      <w:proofErr w:type="spellStart"/>
      <w:r w:rsidRPr="00455E04">
        <w:rPr>
          <w:sz w:val="24"/>
        </w:rPr>
        <w:t>специалитет</w:t>
      </w:r>
      <w:proofErr w:type="spellEnd"/>
      <w:r w:rsidRPr="00455E04">
        <w:rPr>
          <w:sz w:val="24"/>
        </w:rPr>
        <w:t>) по специальности «Лечебное дело».</w:t>
      </w:r>
    </w:p>
    <w:p w:rsidR="00C54EF6" w:rsidRPr="000A0F68" w:rsidRDefault="00C54EF6" w:rsidP="00C54EF6">
      <w:pPr>
        <w:rPr>
          <w:sz w:val="24"/>
          <w:lang w:bidi="ru-RU"/>
        </w:rPr>
      </w:pPr>
    </w:p>
    <w:p w:rsidR="00C54EF6" w:rsidRPr="000A0F68" w:rsidRDefault="00C54EF6" w:rsidP="00C54EF6">
      <w:pPr>
        <w:rPr>
          <w:b/>
          <w:bCs/>
          <w:sz w:val="24"/>
          <w:lang w:bidi="ru-RU"/>
        </w:rPr>
      </w:pPr>
      <w:bookmarkStart w:id="1" w:name="bookmark181"/>
      <w:r w:rsidRPr="000A0F68">
        <w:rPr>
          <w:b/>
          <w:bCs/>
          <w:sz w:val="24"/>
          <w:lang w:bidi="ru-RU"/>
        </w:rPr>
        <w:t>Изучение дисциплины направлено на формирование следующих компетенций</w:t>
      </w:r>
      <w:bookmarkEnd w:id="1"/>
      <w:r w:rsidRPr="000A0F68">
        <w:rPr>
          <w:b/>
          <w:bCs/>
          <w:sz w:val="24"/>
          <w:lang w:bidi="ru-RU"/>
        </w:rPr>
        <w:t>:</w:t>
      </w:r>
    </w:p>
    <w:p w:rsidR="00C54EF6" w:rsidRPr="000A0F68" w:rsidRDefault="00C54EF6" w:rsidP="00C54EF6">
      <w:pPr>
        <w:rPr>
          <w:sz w:val="24"/>
          <w:lang w:bidi="ru-RU"/>
        </w:rPr>
      </w:pPr>
    </w:p>
    <w:p w:rsidR="00C54EF6" w:rsidRPr="000A0F68" w:rsidRDefault="00C54EF6" w:rsidP="00C54EF6">
      <w:pPr>
        <w:numPr>
          <w:ilvl w:val="0"/>
          <w:numId w:val="1"/>
        </w:numPr>
        <w:rPr>
          <w:b/>
          <w:bCs/>
          <w:sz w:val="24"/>
          <w:lang w:bidi="ru-RU"/>
        </w:rPr>
      </w:pPr>
      <w:r w:rsidRPr="000A0F68">
        <w:rPr>
          <w:sz w:val="24"/>
          <w:lang w:bidi="ru-RU"/>
        </w:rPr>
        <w:t>готовность к определению у пациентов патологических состояний, симптомов, синдромов заболеваний, нозологических форм в соответствии с Международной статистической классификацией болезней и проблем, связанных со здоровьем</w:t>
      </w:r>
      <w:r w:rsidRPr="000A0F68">
        <w:rPr>
          <w:b/>
          <w:bCs/>
          <w:sz w:val="24"/>
          <w:lang w:bidi="ru-RU"/>
        </w:rPr>
        <w:t xml:space="preserve"> (ПК-5).</w:t>
      </w:r>
    </w:p>
    <w:p w:rsidR="00793E01" w:rsidRPr="000A0F68" w:rsidRDefault="00793E01" w:rsidP="00793E01">
      <w:pPr>
        <w:rPr>
          <w:b/>
          <w:bCs/>
          <w:sz w:val="24"/>
          <w:lang w:bidi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5"/>
        <w:gridCol w:w="1635"/>
        <w:gridCol w:w="4332"/>
        <w:gridCol w:w="1149"/>
        <w:gridCol w:w="1440"/>
      </w:tblGrid>
      <w:tr w:rsidR="00CA0840" w:rsidRPr="00DB4072" w:rsidTr="00C5538D"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840" w:rsidRPr="00DB4072" w:rsidRDefault="00CA0840" w:rsidP="00DB4072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bookmarkStart w:id="2" w:name="bookmark201"/>
            <w:bookmarkStart w:id="3" w:name="_GoBack"/>
            <w:bookmarkEnd w:id="3"/>
            <w:proofErr w:type="spellStart"/>
            <w:proofErr w:type="gramStart"/>
            <w:r w:rsidRPr="00DB4072">
              <w:rPr>
                <w:sz w:val="20"/>
                <w:szCs w:val="20"/>
                <w:lang w:eastAsia="en-US"/>
              </w:rPr>
              <w:t>Компете-нция</w:t>
            </w:r>
            <w:proofErr w:type="spellEnd"/>
            <w:proofErr w:type="gramEnd"/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840" w:rsidRPr="00DB4072" w:rsidRDefault="00CA0840" w:rsidP="00DB4072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DB4072">
              <w:rPr>
                <w:sz w:val="20"/>
                <w:szCs w:val="20"/>
                <w:lang w:eastAsia="en-US"/>
              </w:rPr>
              <w:t>Содержание компетенции (или ее части)</w:t>
            </w:r>
          </w:p>
        </w:tc>
        <w:tc>
          <w:tcPr>
            <w:tcW w:w="2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840" w:rsidRPr="00DB4072" w:rsidRDefault="00CA0840" w:rsidP="00DB4072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DB4072">
              <w:rPr>
                <w:sz w:val="20"/>
                <w:szCs w:val="20"/>
                <w:lang w:eastAsia="en-US"/>
              </w:rPr>
              <w:t>Результаты обучения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840" w:rsidRPr="00CA0840" w:rsidRDefault="00CA0840" w:rsidP="00CA0840">
            <w:pPr>
              <w:widowControl w:val="0"/>
              <w:suppressAutoHyphens/>
              <w:rPr>
                <w:rFonts w:eastAsia="DejaVu Sans"/>
                <w:color w:val="000000"/>
                <w:sz w:val="20"/>
                <w:szCs w:val="20"/>
                <w:lang w:bidi="ru-RU"/>
              </w:rPr>
            </w:pPr>
            <w:r w:rsidRPr="00CA0840">
              <w:rPr>
                <w:rFonts w:eastAsia="DejaVu Sans"/>
                <w:color w:val="000000"/>
                <w:sz w:val="20"/>
                <w:szCs w:val="20"/>
                <w:lang w:bidi="ru-RU"/>
              </w:rPr>
              <w:t>Виды занятий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840" w:rsidRPr="00DB4072" w:rsidRDefault="00CA0840" w:rsidP="00DB4072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DB4072">
              <w:rPr>
                <w:sz w:val="20"/>
                <w:szCs w:val="20"/>
                <w:lang w:eastAsia="en-US"/>
              </w:rPr>
              <w:t>Оценочные</w:t>
            </w:r>
          </w:p>
          <w:p w:rsidR="00CA0840" w:rsidRPr="00DB4072" w:rsidRDefault="00CA0840" w:rsidP="00DB4072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DB4072">
              <w:rPr>
                <w:sz w:val="20"/>
                <w:szCs w:val="20"/>
                <w:lang w:eastAsia="en-US"/>
              </w:rPr>
              <w:t>средства</w:t>
            </w:r>
          </w:p>
        </w:tc>
      </w:tr>
      <w:tr w:rsidR="00CA0840" w:rsidRPr="00DB4072" w:rsidTr="00C5538D">
        <w:trPr>
          <w:trHeight w:val="703"/>
        </w:trPr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840" w:rsidRPr="00DB4072" w:rsidRDefault="00CA0840" w:rsidP="00F60FA5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ПК-5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840" w:rsidRPr="00F60FA5" w:rsidRDefault="00CA0840" w:rsidP="00F60FA5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F60FA5">
              <w:rPr>
                <w:sz w:val="20"/>
                <w:szCs w:val="20"/>
                <w:lang w:eastAsia="en-US"/>
              </w:rPr>
              <w:t xml:space="preserve">готовность </w:t>
            </w:r>
            <w:proofErr w:type="gramStart"/>
            <w:r w:rsidRPr="00F60FA5">
              <w:rPr>
                <w:sz w:val="20"/>
                <w:szCs w:val="20"/>
                <w:lang w:eastAsia="en-US"/>
              </w:rPr>
              <w:t>к</w:t>
            </w:r>
            <w:proofErr w:type="gramEnd"/>
          </w:p>
          <w:p w:rsidR="00CA0840" w:rsidRPr="00F60FA5" w:rsidRDefault="00CA0840" w:rsidP="00F60FA5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F60FA5">
              <w:rPr>
                <w:sz w:val="20"/>
                <w:szCs w:val="20"/>
                <w:lang w:eastAsia="en-US"/>
              </w:rPr>
              <w:t>определению у</w:t>
            </w:r>
          </w:p>
          <w:p w:rsidR="00CA0840" w:rsidRPr="00F60FA5" w:rsidRDefault="00CA0840" w:rsidP="00F60FA5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F60FA5">
              <w:rPr>
                <w:sz w:val="20"/>
                <w:szCs w:val="20"/>
                <w:lang w:eastAsia="en-US"/>
              </w:rPr>
              <w:t>пациентов</w:t>
            </w:r>
          </w:p>
          <w:p w:rsidR="00CA0840" w:rsidRPr="00F60FA5" w:rsidRDefault="00CA0840" w:rsidP="00F60FA5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F60FA5">
              <w:rPr>
                <w:sz w:val="20"/>
                <w:szCs w:val="20"/>
                <w:lang w:eastAsia="en-US"/>
              </w:rPr>
              <w:t>патологических</w:t>
            </w:r>
          </w:p>
          <w:p w:rsidR="00CA0840" w:rsidRPr="00F60FA5" w:rsidRDefault="00CA0840" w:rsidP="00F60FA5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F60FA5">
              <w:rPr>
                <w:sz w:val="20"/>
                <w:szCs w:val="20"/>
                <w:lang w:eastAsia="en-US"/>
              </w:rPr>
              <w:t>состояний,</w:t>
            </w:r>
          </w:p>
          <w:p w:rsidR="00CA0840" w:rsidRPr="00F60FA5" w:rsidRDefault="00CA0840" w:rsidP="00F60FA5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F60FA5">
              <w:rPr>
                <w:sz w:val="20"/>
                <w:szCs w:val="20"/>
                <w:lang w:eastAsia="en-US"/>
              </w:rPr>
              <w:t>симптомов,</w:t>
            </w:r>
          </w:p>
          <w:p w:rsidR="00CA0840" w:rsidRPr="00F60FA5" w:rsidRDefault="00CA0840" w:rsidP="00F60FA5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F60FA5">
              <w:rPr>
                <w:sz w:val="20"/>
                <w:szCs w:val="20"/>
                <w:lang w:eastAsia="en-US"/>
              </w:rPr>
              <w:t>синдромов</w:t>
            </w:r>
          </w:p>
          <w:p w:rsidR="00CA0840" w:rsidRPr="00F60FA5" w:rsidRDefault="00CA0840" w:rsidP="00F60FA5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F60FA5">
              <w:rPr>
                <w:sz w:val="20"/>
                <w:szCs w:val="20"/>
                <w:lang w:eastAsia="en-US"/>
              </w:rPr>
              <w:t>заболеваний,</w:t>
            </w:r>
          </w:p>
          <w:p w:rsidR="00CA0840" w:rsidRPr="00F60FA5" w:rsidRDefault="00CA0840" w:rsidP="00F60FA5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F60FA5">
              <w:rPr>
                <w:sz w:val="20"/>
                <w:szCs w:val="20"/>
                <w:lang w:eastAsia="en-US"/>
              </w:rPr>
              <w:t>нозологических</w:t>
            </w:r>
          </w:p>
          <w:p w:rsidR="00CA0840" w:rsidRPr="00F60FA5" w:rsidRDefault="00CA0840" w:rsidP="00F60FA5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F60FA5">
              <w:rPr>
                <w:sz w:val="20"/>
                <w:szCs w:val="20"/>
                <w:lang w:eastAsia="en-US"/>
              </w:rPr>
              <w:t xml:space="preserve">форм </w:t>
            </w:r>
            <w:proofErr w:type="gramStart"/>
            <w:r w:rsidRPr="00F60FA5">
              <w:rPr>
                <w:sz w:val="20"/>
                <w:szCs w:val="20"/>
                <w:lang w:eastAsia="en-US"/>
              </w:rPr>
              <w:t>в</w:t>
            </w:r>
            <w:proofErr w:type="gramEnd"/>
          </w:p>
          <w:p w:rsidR="00CA0840" w:rsidRPr="00F60FA5" w:rsidRDefault="00CA0840" w:rsidP="00F60FA5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F60FA5">
              <w:rPr>
                <w:sz w:val="20"/>
                <w:szCs w:val="20"/>
                <w:lang w:eastAsia="en-US"/>
              </w:rPr>
              <w:t xml:space="preserve">соответствии </w:t>
            </w:r>
            <w:proofErr w:type="gramStart"/>
            <w:r w:rsidRPr="00F60FA5">
              <w:rPr>
                <w:sz w:val="20"/>
                <w:szCs w:val="20"/>
                <w:lang w:eastAsia="en-US"/>
              </w:rPr>
              <w:t>с</w:t>
            </w:r>
            <w:proofErr w:type="gramEnd"/>
          </w:p>
          <w:p w:rsidR="00CA0840" w:rsidRPr="00F60FA5" w:rsidRDefault="00CA0840" w:rsidP="00F60FA5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F60FA5">
              <w:rPr>
                <w:sz w:val="20"/>
                <w:szCs w:val="20"/>
                <w:lang w:eastAsia="en-US"/>
              </w:rPr>
              <w:lastRenderedPageBreak/>
              <w:t>Международной</w:t>
            </w:r>
          </w:p>
          <w:p w:rsidR="00CA0840" w:rsidRPr="00F60FA5" w:rsidRDefault="00CA0840" w:rsidP="00F60FA5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F60FA5">
              <w:rPr>
                <w:sz w:val="20"/>
                <w:szCs w:val="20"/>
                <w:lang w:eastAsia="en-US"/>
              </w:rPr>
              <w:t>статистической</w:t>
            </w:r>
          </w:p>
          <w:p w:rsidR="00CA0840" w:rsidRPr="00F60FA5" w:rsidRDefault="00CA0840" w:rsidP="00F60FA5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F60FA5">
              <w:rPr>
                <w:sz w:val="20"/>
                <w:szCs w:val="20"/>
                <w:lang w:eastAsia="en-US"/>
              </w:rPr>
              <w:t>классификацией</w:t>
            </w:r>
          </w:p>
          <w:p w:rsidR="00CA0840" w:rsidRPr="00F60FA5" w:rsidRDefault="00CA0840" w:rsidP="00F60FA5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F60FA5">
              <w:rPr>
                <w:sz w:val="20"/>
                <w:szCs w:val="20"/>
                <w:lang w:eastAsia="en-US"/>
              </w:rPr>
              <w:t>болезней и</w:t>
            </w:r>
          </w:p>
          <w:p w:rsidR="00CA0840" w:rsidRPr="00F60FA5" w:rsidRDefault="00CA0840" w:rsidP="00F60FA5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F60FA5">
              <w:rPr>
                <w:sz w:val="20"/>
                <w:szCs w:val="20"/>
                <w:lang w:eastAsia="en-US"/>
              </w:rPr>
              <w:t>проблем,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 w:rsidRPr="00F60FA5">
              <w:rPr>
                <w:sz w:val="20"/>
                <w:szCs w:val="20"/>
                <w:lang w:eastAsia="en-US"/>
              </w:rPr>
              <w:t>связан-</w:t>
            </w:r>
          </w:p>
          <w:p w:rsidR="00CA0840" w:rsidRPr="00DB4072" w:rsidRDefault="00CA0840" w:rsidP="00661FF0">
            <w:pPr>
              <w:spacing w:line="256" w:lineRule="auto"/>
              <w:rPr>
                <w:sz w:val="20"/>
                <w:szCs w:val="20"/>
                <w:lang w:eastAsia="en-US"/>
              </w:rPr>
            </w:pPr>
            <w:proofErr w:type="spellStart"/>
            <w:r w:rsidRPr="00F60FA5">
              <w:rPr>
                <w:sz w:val="20"/>
                <w:szCs w:val="20"/>
                <w:lang w:eastAsia="en-US"/>
              </w:rPr>
              <w:t>ных</w:t>
            </w:r>
            <w:proofErr w:type="spellEnd"/>
            <w:r w:rsidRPr="00F60FA5">
              <w:rPr>
                <w:sz w:val="20"/>
                <w:szCs w:val="20"/>
                <w:lang w:eastAsia="en-US"/>
              </w:rPr>
              <w:t xml:space="preserve"> со здоровьем </w:t>
            </w:r>
          </w:p>
        </w:tc>
        <w:tc>
          <w:tcPr>
            <w:tcW w:w="2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840" w:rsidRPr="00F60FA5" w:rsidRDefault="00CA0840" w:rsidP="00F60FA5">
            <w:pPr>
              <w:spacing w:line="256" w:lineRule="auto"/>
              <w:contextualSpacing/>
              <w:rPr>
                <w:sz w:val="20"/>
                <w:szCs w:val="20"/>
                <w:lang w:eastAsia="en-US" w:bidi="en-US"/>
              </w:rPr>
            </w:pPr>
            <w:r w:rsidRPr="00F60FA5">
              <w:rPr>
                <w:sz w:val="20"/>
                <w:szCs w:val="20"/>
                <w:lang w:eastAsia="en-US" w:bidi="en-US"/>
              </w:rPr>
              <w:lastRenderedPageBreak/>
              <w:t>Знать:</w:t>
            </w:r>
          </w:p>
          <w:p w:rsidR="00CA0840" w:rsidRPr="00F60FA5" w:rsidRDefault="00CA0840" w:rsidP="00F60FA5">
            <w:pPr>
              <w:spacing w:line="256" w:lineRule="auto"/>
              <w:contextualSpacing/>
              <w:rPr>
                <w:sz w:val="20"/>
                <w:szCs w:val="20"/>
                <w:lang w:eastAsia="en-US" w:bidi="en-US"/>
              </w:rPr>
            </w:pPr>
            <w:r w:rsidRPr="00F60FA5">
              <w:rPr>
                <w:sz w:val="20"/>
                <w:szCs w:val="20"/>
                <w:lang w:eastAsia="en-US" w:bidi="en-US"/>
              </w:rPr>
              <w:t>-</w:t>
            </w:r>
            <w:r w:rsidRPr="00F60FA5">
              <w:rPr>
                <w:sz w:val="20"/>
                <w:szCs w:val="20"/>
                <w:lang w:eastAsia="en-US" w:bidi="en-US"/>
              </w:rPr>
              <w:tab/>
              <w:t>клиническую симптоматику и патогенез основных острых и декомпенсации хронических заболеваний;</w:t>
            </w:r>
          </w:p>
          <w:p w:rsidR="00CA0840" w:rsidRPr="00F60FA5" w:rsidRDefault="00CA0840" w:rsidP="00F60FA5">
            <w:pPr>
              <w:spacing w:line="256" w:lineRule="auto"/>
              <w:contextualSpacing/>
              <w:rPr>
                <w:sz w:val="20"/>
                <w:szCs w:val="20"/>
                <w:lang w:eastAsia="en-US" w:bidi="en-US"/>
              </w:rPr>
            </w:pPr>
            <w:proofErr w:type="gramStart"/>
            <w:r w:rsidRPr="00F60FA5">
              <w:rPr>
                <w:sz w:val="20"/>
                <w:szCs w:val="20"/>
                <w:lang w:eastAsia="en-US" w:bidi="en-US"/>
              </w:rPr>
              <w:t>-</w:t>
            </w:r>
            <w:r w:rsidRPr="00F60FA5">
              <w:rPr>
                <w:sz w:val="20"/>
                <w:szCs w:val="20"/>
                <w:lang w:eastAsia="en-US" w:bidi="en-US"/>
              </w:rPr>
              <w:tab/>
              <w:t>основные методы лабораторной и</w:t>
            </w:r>
            <w:proofErr w:type="gramEnd"/>
          </w:p>
          <w:p w:rsidR="00CA0840" w:rsidRPr="00F60FA5" w:rsidRDefault="00CA0840" w:rsidP="00F60FA5">
            <w:pPr>
              <w:spacing w:line="256" w:lineRule="auto"/>
              <w:contextualSpacing/>
              <w:rPr>
                <w:sz w:val="20"/>
                <w:szCs w:val="20"/>
                <w:lang w:eastAsia="en-US" w:bidi="en-US"/>
              </w:rPr>
            </w:pPr>
            <w:r w:rsidRPr="00F60FA5">
              <w:rPr>
                <w:sz w:val="20"/>
                <w:szCs w:val="20"/>
                <w:lang w:eastAsia="en-US" w:bidi="en-US"/>
              </w:rPr>
              <w:t>инструментальной диагностики для уточнения тяжести состояния и прогноза при неотложных состояниях;</w:t>
            </w:r>
          </w:p>
          <w:p w:rsidR="00CA0840" w:rsidRPr="00F60FA5" w:rsidRDefault="00CA0840" w:rsidP="00F60FA5">
            <w:pPr>
              <w:spacing w:line="256" w:lineRule="auto"/>
              <w:contextualSpacing/>
              <w:rPr>
                <w:sz w:val="20"/>
                <w:szCs w:val="20"/>
                <w:lang w:eastAsia="en-US" w:bidi="en-US"/>
              </w:rPr>
            </w:pPr>
            <w:r w:rsidRPr="00F60FA5">
              <w:rPr>
                <w:sz w:val="20"/>
                <w:szCs w:val="20"/>
                <w:lang w:eastAsia="en-US" w:bidi="en-US"/>
              </w:rPr>
              <w:t>-основные дифференциальн</w:t>
            </w:r>
            <w:proofErr w:type="gramStart"/>
            <w:r w:rsidRPr="00F60FA5">
              <w:rPr>
                <w:sz w:val="20"/>
                <w:szCs w:val="20"/>
                <w:lang w:eastAsia="en-US" w:bidi="en-US"/>
              </w:rPr>
              <w:t>о-</w:t>
            </w:r>
            <w:proofErr w:type="gramEnd"/>
            <w:r w:rsidRPr="00F60FA5">
              <w:rPr>
                <w:sz w:val="20"/>
                <w:szCs w:val="20"/>
                <w:lang w:eastAsia="en-US" w:bidi="en-US"/>
              </w:rPr>
              <w:t xml:space="preserve"> диагностические критерии неотложных состояний в терапии;</w:t>
            </w:r>
          </w:p>
          <w:p w:rsidR="00CA0840" w:rsidRPr="00F60FA5" w:rsidRDefault="00CA0840" w:rsidP="00F60FA5">
            <w:pPr>
              <w:spacing w:line="256" w:lineRule="auto"/>
              <w:contextualSpacing/>
              <w:rPr>
                <w:sz w:val="20"/>
                <w:szCs w:val="20"/>
                <w:lang w:eastAsia="en-US" w:bidi="en-US"/>
              </w:rPr>
            </w:pPr>
            <w:r w:rsidRPr="00F60FA5">
              <w:rPr>
                <w:sz w:val="20"/>
                <w:szCs w:val="20"/>
                <w:lang w:eastAsia="en-US" w:bidi="en-US"/>
              </w:rPr>
              <w:t>-</w:t>
            </w:r>
            <w:r w:rsidRPr="00F60FA5">
              <w:rPr>
                <w:sz w:val="20"/>
                <w:szCs w:val="20"/>
                <w:lang w:eastAsia="en-US" w:bidi="en-US"/>
              </w:rPr>
              <w:tab/>
              <w:t xml:space="preserve">современные классификации основных </w:t>
            </w:r>
            <w:r w:rsidRPr="00F60FA5">
              <w:rPr>
                <w:sz w:val="20"/>
                <w:szCs w:val="20"/>
                <w:lang w:eastAsia="en-US" w:bidi="en-US"/>
              </w:rPr>
              <w:lastRenderedPageBreak/>
              <w:t>неотложных состояний.</w:t>
            </w:r>
          </w:p>
          <w:p w:rsidR="00CA0840" w:rsidRPr="00F60FA5" w:rsidRDefault="00CA0840" w:rsidP="00F60FA5">
            <w:pPr>
              <w:spacing w:line="256" w:lineRule="auto"/>
              <w:contextualSpacing/>
              <w:rPr>
                <w:sz w:val="20"/>
                <w:szCs w:val="20"/>
                <w:lang w:eastAsia="en-US" w:bidi="en-US"/>
              </w:rPr>
            </w:pPr>
          </w:p>
          <w:p w:rsidR="00CA0840" w:rsidRPr="00F60FA5" w:rsidRDefault="00CA0840" w:rsidP="00F60FA5">
            <w:pPr>
              <w:spacing w:line="256" w:lineRule="auto"/>
              <w:contextualSpacing/>
              <w:rPr>
                <w:sz w:val="20"/>
                <w:szCs w:val="20"/>
                <w:lang w:eastAsia="en-US" w:bidi="en-US"/>
              </w:rPr>
            </w:pPr>
            <w:r w:rsidRPr="00F60FA5">
              <w:rPr>
                <w:sz w:val="20"/>
                <w:szCs w:val="20"/>
                <w:lang w:eastAsia="en-US" w:bidi="en-US"/>
              </w:rPr>
              <w:t>Уметь:</w:t>
            </w:r>
          </w:p>
          <w:p w:rsidR="00CA0840" w:rsidRPr="00F60FA5" w:rsidRDefault="00CA0840" w:rsidP="00F60FA5">
            <w:pPr>
              <w:spacing w:line="256" w:lineRule="auto"/>
              <w:contextualSpacing/>
              <w:rPr>
                <w:sz w:val="20"/>
                <w:szCs w:val="20"/>
                <w:lang w:eastAsia="en-US" w:bidi="en-US"/>
              </w:rPr>
            </w:pPr>
            <w:r w:rsidRPr="00F60FA5">
              <w:rPr>
                <w:sz w:val="20"/>
                <w:szCs w:val="20"/>
                <w:lang w:eastAsia="en-US" w:bidi="en-US"/>
              </w:rPr>
              <w:t>-</w:t>
            </w:r>
            <w:r w:rsidRPr="00F60FA5">
              <w:rPr>
                <w:sz w:val="20"/>
                <w:szCs w:val="20"/>
                <w:lang w:eastAsia="en-US" w:bidi="en-US"/>
              </w:rPr>
              <w:tab/>
              <w:t>определять клинические симптомы и синдромы, характерные для острых и обострения хронических состояний в терапии;</w:t>
            </w:r>
          </w:p>
          <w:p w:rsidR="00CA0840" w:rsidRPr="00F60FA5" w:rsidRDefault="00CA0840" w:rsidP="00F60FA5">
            <w:pPr>
              <w:spacing w:line="256" w:lineRule="auto"/>
              <w:contextualSpacing/>
              <w:rPr>
                <w:sz w:val="20"/>
                <w:szCs w:val="20"/>
                <w:lang w:eastAsia="en-US" w:bidi="en-US"/>
              </w:rPr>
            </w:pPr>
            <w:r w:rsidRPr="00F60FA5">
              <w:rPr>
                <w:sz w:val="20"/>
                <w:szCs w:val="20"/>
                <w:lang w:eastAsia="en-US" w:bidi="en-US"/>
              </w:rPr>
              <w:t>-</w:t>
            </w:r>
            <w:r w:rsidRPr="00F60FA5">
              <w:rPr>
                <w:sz w:val="20"/>
                <w:szCs w:val="20"/>
                <w:lang w:eastAsia="en-US" w:bidi="en-US"/>
              </w:rPr>
              <w:tab/>
              <w:t>назначать методы обследования, необходимые для уточнения диагноза и оценки прогноза неотложных состояний в терапии;</w:t>
            </w:r>
          </w:p>
          <w:p w:rsidR="00CA0840" w:rsidRPr="00F60FA5" w:rsidRDefault="00CA0840" w:rsidP="00F60FA5">
            <w:pPr>
              <w:spacing w:line="256" w:lineRule="auto"/>
              <w:contextualSpacing/>
              <w:rPr>
                <w:sz w:val="20"/>
                <w:szCs w:val="20"/>
                <w:lang w:eastAsia="en-US" w:bidi="en-US"/>
              </w:rPr>
            </w:pPr>
            <w:r w:rsidRPr="00F60FA5">
              <w:rPr>
                <w:sz w:val="20"/>
                <w:szCs w:val="20"/>
                <w:lang w:eastAsia="en-US" w:bidi="en-US"/>
              </w:rPr>
              <w:t>-</w:t>
            </w:r>
            <w:r w:rsidRPr="00F60FA5">
              <w:rPr>
                <w:sz w:val="20"/>
                <w:szCs w:val="20"/>
                <w:lang w:eastAsia="en-US" w:bidi="en-US"/>
              </w:rPr>
              <w:tab/>
              <w:t>планировать лабораторное и</w:t>
            </w:r>
            <w:r>
              <w:rPr>
                <w:sz w:val="20"/>
                <w:szCs w:val="20"/>
                <w:lang w:eastAsia="en-US" w:bidi="en-US"/>
              </w:rPr>
              <w:t xml:space="preserve">  </w:t>
            </w:r>
            <w:r w:rsidRPr="00F60FA5">
              <w:rPr>
                <w:sz w:val="20"/>
                <w:szCs w:val="20"/>
                <w:lang w:eastAsia="en-US" w:bidi="en-US"/>
              </w:rPr>
              <w:t xml:space="preserve">функциональное обследование, с использованием </w:t>
            </w:r>
            <w:proofErr w:type="gramStart"/>
            <w:r w:rsidRPr="00F60FA5">
              <w:rPr>
                <w:sz w:val="20"/>
                <w:szCs w:val="20"/>
                <w:lang w:eastAsia="en-US" w:bidi="en-US"/>
              </w:rPr>
              <w:t>современных</w:t>
            </w:r>
            <w:proofErr w:type="gramEnd"/>
          </w:p>
          <w:p w:rsidR="00CA0840" w:rsidRPr="00F60FA5" w:rsidRDefault="00CA0840" w:rsidP="00F60FA5">
            <w:pPr>
              <w:spacing w:line="256" w:lineRule="auto"/>
              <w:contextualSpacing/>
              <w:rPr>
                <w:sz w:val="20"/>
                <w:szCs w:val="20"/>
                <w:lang w:eastAsia="en-US" w:bidi="en-US"/>
              </w:rPr>
            </w:pPr>
            <w:r w:rsidRPr="00F60FA5">
              <w:rPr>
                <w:sz w:val="20"/>
                <w:szCs w:val="20"/>
                <w:lang w:eastAsia="en-US" w:bidi="en-US"/>
              </w:rPr>
              <w:t>экспертно-диагностических систем и лабораторных тестов;</w:t>
            </w:r>
          </w:p>
          <w:p w:rsidR="00CA0840" w:rsidRPr="00F60FA5" w:rsidRDefault="00CA0840" w:rsidP="00F60FA5">
            <w:pPr>
              <w:spacing w:line="256" w:lineRule="auto"/>
              <w:contextualSpacing/>
              <w:rPr>
                <w:sz w:val="20"/>
                <w:szCs w:val="20"/>
                <w:lang w:eastAsia="en-US" w:bidi="en-US"/>
              </w:rPr>
            </w:pPr>
            <w:r w:rsidRPr="00F60FA5">
              <w:rPr>
                <w:sz w:val="20"/>
                <w:szCs w:val="20"/>
                <w:lang w:eastAsia="en-US" w:bidi="en-US"/>
              </w:rPr>
              <w:t>-</w:t>
            </w:r>
            <w:r w:rsidRPr="00F60FA5">
              <w:rPr>
                <w:sz w:val="20"/>
                <w:szCs w:val="20"/>
                <w:lang w:eastAsia="en-US" w:bidi="en-US"/>
              </w:rPr>
              <w:tab/>
              <w:t>правильно интерпретировать результаты лабораторных и инструментальных методов исследования при неотложных состояниях в терапии;</w:t>
            </w:r>
          </w:p>
          <w:p w:rsidR="00CA0840" w:rsidRPr="00F60FA5" w:rsidRDefault="00CA0840" w:rsidP="00F60FA5">
            <w:pPr>
              <w:spacing w:line="256" w:lineRule="auto"/>
              <w:contextualSpacing/>
              <w:rPr>
                <w:sz w:val="20"/>
                <w:szCs w:val="20"/>
                <w:lang w:eastAsia="en-US" w:bidi="en-US"/>
              </w:rPr>
            </w:pPr>
          </w:p>
          <w:p w:rsidR="00CA0840" w:rsidRPr="00F60FA5" w:rsidRDefault="00CA0840" w:rsidP="00F60FA5">
            <w:pPr>
              <w:spacing w:line="256" w:lineRule="auto"/>
              <w:contextualSpacing/>
              <w:rPr>
                <w:sz w:val="20"/>
                <w:szCs w:val="20"/>
                <w:lang w:eastAsia="en-US" w:bidi="en-US"/>
              </w:rPr>
            </w:pPr>
            <w:r w:rsidRPr="00F60FA5">
              <w:rPr>
                <w:sz w:val="20"/>
                <w:szCs w:val="20"/>
                <w:lang w:eastAsia="en-US" w:bidi="en-US"/>
              </w:rPr>
              <w:t>Владеть</w:t>
            </w:r>
          </w:p>
          <w:p w:rsidR="00CA0840" w:rsidRPr="00F60FA5" w:rsidRDefault="00CA0840" w:rsidP="00F60FA5">
            <w:pPr>
              <w:spacing w:line="256" w:lineRule="auto"/>
              <w:contextualSpacing/>
              <w:rPr>
                <w:sz w:val="20"/>
                <w:szCs w:val="20"/>
                <w:lang w:eastAsia="en-US" w:bidi="en-US"/>
              </w:rPr>
            </w:pPr>
            <w:r w:rsidRPr="00F60FA5">
              <w:rPr>
                <w:sz w:val="20"/>
                <w:szCs w:val="20"/>
                <w:lang w:eastAsia="en-US" w:bidi="en-US"/>
              </w:rPr>
              <w:t>-</w:t>
            </w:r>
            <w:r w:rsidRPr="00F60FA5">
              <w:rPr>
                <w:sz w:val="20"/>
                <w:szCs w:val="20"/>
                <w:lang w:eastAsia="en-US" w:bidi="en-US"/>
              </w:rPr>
              <w:tab/>
              <w:t>навыками определения симптомов, характерных для острых и обострения хронических состояний в терапии;</w:t>
            </w:r>
          </w:p>
          <w:p w:rsidR="00CA0840" w:rsidRPr="00F60FA5" w:rsidRDefault="00CA0840" w:rsidP="00F60FA5">
            <w:pPr>
              <w:spacing w:line="256" w:lineRule="auto"/>
              <w:contextualSpacing/>
              <w:rPr>
                <w:sz w:val="20"/>
                <w:szCs w:val="20"/>
                <w:lang w:eastAsia="en-US" w:bidi="en-US"/>
              </w:rPr>
            </w:pPr>
            <w:proofErr w:type="gramStart"/>
            <w:r w:rsidRPr="00F60FA5">
              <w:rPr>
                <w:sz w:val="20"/>
                <w:szCs w:val="20"/>
                <w:lang w:eastAsia="en-US" w:bidi="en-US"/>
              </w:rPr>
              <w:t>-</w:t>
            </w:r>
            <w:r w:rsidRPr="00F60FA5">
              <w:rPr>
                <w:sz w:val="20"/>
                <w:szCs w:val="20"/>
                <w:lang w:eastAsia="en-US" w:bidi="en-US"/>
              </w:rPr>
              <w:tab/>
              <w:t>навыками проведения клинического обследования при острых и обострении хронических состояний в терапии;</w:t>
            </w:r>
            <w:proofErr w:type="gramEnd"/>
          </w:p>
          <w:p w:rsidR="00CA0840" w:rsidRPr="00F60FA5" w:rsidRDefault="00CA0840" w:rsidP="00F60FA5">
            <w:pPr>
              <w:spacing w:line="256" w:lineRule="auto"/>
              <w:contextualSpacing/>
              <w:rPr>
                <w:sz w:val="20"/>
                <w:szCs w:val="20"/>
                <w:lang w:eastAsia="en-US" w:bidi="en-US"/>
              </w:rPr>
            </w:pPr>
            <w:proofErr w:type="gramStart"/>
            <w:r w:rsidRPr="00F60FA5">
              <w:rPr>
                <w:sz w:val="20"/>
                <w:szCs w:val="20"/>
                <w:lang w:eastAsia="en-US" w:bidi="en-US"/>
              </w:rPr>
              <w:t>-</w:t>
            </w:r>
            <w:r w:rsidRPr="00F60FA5">
              <w:rPr>
                <w:sz w:val="20"/>
                <w:szCs w:val="20"/>
                <w:lang w:eastAsia="en-US" w:bidi="en-US"/>
              </w:rPr>
              <w:tab/>
              <w:t>навыками интерпретации результатов обследования при острых и обострении хронических состояний в терапии;</w:t>
            </w:r>
            <w:proofErr w:type="gramEnd"/>
          </w:p>
          <w:p w:rsidR="00CA0840" w:rsidRPr="00F60FA5" w:rsidRDefault="00CA0840" w:rsidP="00F60FA5">
            <w:pPr>
              <w:spacing w:line="256" w:lineRule="auto"/>
              <w:contextualSpacing/>
              <w:rPr>
                <w:sz w:val="20"/>
                <w:szCs w:val="20"/>
                <w:lang w:eastAsia="en-US" w:bidi="en-US"/>
              </w:rPr>
            </w:pPr>
            <w:r w:rsidRPr="00F60FA5">
              <w:rPr>
                <w:sz w:val="20"/>
                <w:szCs w:val="20"/>
                <w:lang w:eastAsia="en-US" w:bidi="en-US"/>
              </w:rPr>
              <w:t>-</w:t>
            </w:r>
            <w:r w:rsidRPr="00F60FA5">
              <w:rPr>
                <w:sz w:val="20"/>
                <w:szCs w:val="20"/>
                <w:lang w:eastAsia="en-US" w:bidi="en-US"/>
              </w:rPr>
              <w:tab/>
              <w:t>навыками дифференциальной диагностики острых и обострения хронических состояний в терапии;</w:t>
            </w:r>
          </w:p>
          <w:p w:rsidR="00CA0840" w:rsidRPr="00DB4072" w:rsidRDefault="00CA0840" w:rsidP="00F60FA5">
            <w:pPr>
              <w:spacing w:line="256" w:lineRule="auto"/>
              <w:contextualSpacing/>
              <w:rPr>
                <w:sz w:val="20"/>
                <w:szCs w:val="20"/>
                <w:lang w:eastAsia="en-US" w:bidi="en-US"/>
              </w:rPr>
            </w:pPr>
            <w:r w:rsidRPr="00F60FA5">
              <w:rPr>
                <w:sz w:val="20"/>
                <w:szCs w:val="20"/>
                <w:lang w:eastAsia="en-US" w:bidi="en-US"/>
              </w:rPr>
              <w:t>навыками формулировки диагноза в соответствии с современными классификациями и рекомендациями.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840" w:rsidRPr="00CA0840" w:rsidRDefault="00CA0840" w:rsidP="00CA0840">
            <w:pPr>
              <w:widowControl w:val="0"/>
              <w:suppressAutoHyphens/>
              <w:rPr>
                <w:rFonts w:eastAsia="DejaVu Sans"/>
                <w:color w:val="000000"/>
                <w:sz w:val="20"/>
                <w:szCs w:val="20"/>
                <w:lang w:bidi="ru-RU"/>
              </w:rPr>
            </w:pPr>
          </w:p>
          <w:p w:rsidR="00CA0840" w:rsidRPr="00CA0840" w:rsidRDefault="00CA0840" w:rsidP="00CA0840">
            <w:pPr>
              <w:widowControl w:val="0"/>
              <w:suppressAutoHyphens/>
              <w:rPr>
                <w:rFonts w:eastAsia="DejaVu Sans"/>
                <w:color w:val="000000"/>
                <w:sz w:val="20"/>
                <w:szCs w:val="20"/>
                <w:lang w:bidi="ru-RU"/>
              </w:rPr>
            </w:pPr>
          </w:p>
          <w:p w:rsidR="00CA0840" w:rsidRPr="00CA0840" w:rsidRDefault="00CA0840" w:rsidP="00CA0840">
            <w:pPr>
              <w:widowControl w:val="0"/>
              <w:suppressAutoHyphens/>
              <w:rPr>
                <w:rFonts w:eastAsia="DejaVu Sans"/>
                <w:color w:val="000000"/>
                <w:sz w:val="20"/>
                <w:szCs w:val="20"/>
                <w:lang w:bidi="ru-RU"/>
              </w:rPr>
            </w:pPr>
            <w:r w:rsidRPr="00CA0840">
              <w:rPr>
                <w:rFonts w:eastAsia="DejaVu Sans"/>
                <w:color w:val="000000"/>
                <w:sz w:val="20"/>
                <w:szCs w:val="20"/>
                <w:lang w:bidi="ru-RU"/>
              </w:rPr>
              <w:t>Лекции,</w:t>
            </w:r>
          </w:p>
          <w:p w:rsidR="00CA0840" w:rsidRPr="00CA0840" w:rsidRDefault="00CA0840" w:rsidP="00CA0840">
            <w:pPr>
              <w:widowControl w:val="0"/>
              <w:suppressAutoHyphens/>
              <w:rPr>
                <w:rFonts w:eastAsia="DejaVu Sans"/>
                <w:color w:val="000000"/>
                <w:sz w:val="20"/>
                <w:szCs w:val="20"/>
                <w:lang w:bidi="ru-RU"/>
              </w:rPr>
            </w:pPr>
            <w:r w:rsidRPr="00CA0840">
              <w:rPr>
                <w:rFonts w:eastAsia="DejaVu Sans"/>
                <w:color w:val="000000"/>
                <w:sz w:val="20"/>
                <w:szCs w:val="20"/>
                <w:lang w:bidi="ru-RU"/>
              </w:rPr>
              <w:t>семинар,</w:t>
            </w:r>
          </w:p>
          <w:p w:rsidR="00CA0840" w:rsidRPr="00CA0840" w:rsidRDefault="00CA0840" w:rsidP="00CA0840">
            <w:pPr>
              <w:widowControl w:val="0"/>
              <w:suppressAutoHyphens/>
              <w:rPr>
                <w:rFonts w:eastAsia="DejaVu Sans"/>
                <w:color w:val="000000"/>
                <w:sz w:val="20"/>
                <w:szCs w:val="20"/>
                <w:lang w:bidi="ru-RU"/>
              </w:rPr>
            </w:pPr>
            <w:proofErr w:type="spellStart"/>
            <w:proofErr w:type="gramStart"/>
            <w:r w:rsidRPr="00CA0840">
              <w:rPr>
                <w:rFonts w:eastAsia="DejaVu Sans"/>
                <w:color w:val="000000"/>
                <w:sz w:val="20"/>
                <w:szCs w:val="20"/>
                <w:lang w:bidi="ru-RU"/>
              </w:rPr>
              <w:t>практичес</w:t>
            </w:r>
            <w:proofErr w:type="spellEnd"/>
            <w:r w:rsidRPr="00CA0840">
              <w:rPr>
                <w:rFonts w:eastAsia="DejaVu Sans"/>
                <w:color w:val="000000"/>
                <w:sz w:val="20"/>
                <w:szCs w:val="20"/>
                <w:lang w:bidi="ru-RU"/>
              </w:rPr>
              <w:t>-кие</w:t>
            </w:r>
            <w:proofErr w:type="gramEnd"/>
            <w:r w:rsidRPr="00CA0840">
              <w:rPr>
                <w:rFonts w:eastAsia="DejaVu Sans"/>
                <w:color w:val="000000"/>
                <w:sz w:val="20"/>
                <w:szCs w:val="20"/>
                <w:lang w:bidi="ru-RU"/>
              </w:rPr>
              <w:t xml:space="preserve"> занятия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840" w:rsidRPr="00DB4072" w:rsidRDefault="00CA0840" w:rsidP="00DB4072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DB4072">
              <w:rPr>
                <w:sz w:val="20"/>
                <w:szCs w:val="20"/>
                <w:lang w:eastAsia="en-US"/>
              </w:rPr>
              <w:t>Тесты,</w:t>
            </w:r>
          </w:p>
          <w:p w:rsidR="00CA0840" w:rsidRPr="00DB4072" w:rsidRDefault="00CA0840" w:rsidP="00DB4072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</w:t>
            </w:r>
            <w:r w:rsidRPr="00DB4072">
              <w:rPr>
                <w:sz w:val="20"/>
                <w:szCs w:val="20"/>
                <w:lang w:eastAsia="en-US"/>
              </w:rPr>
              <w:t>итуационные задачи</w:t>
            </w:r>
          </w:p>
        </w:tc>
      </w:tr>
    </w:tbl>
    <w:p w:rsidR="00DB4072" w:rsidRDefault="00DB4072" w:rsidP="00C54EF6">
      <w:pPr>
        <w:rPr>
          <w:b/>
          <w:bCs/>
          <w:lang w:bidi="ru-RU"/>
        </w:rPr>
      </w:pPr>
    </w:p>
    <w:p w:rsidR="00C54EF6" w:rsidRPr="000A0F68" w:rsidRDefault="00C54EF6" w:rsidP="00C54EF6">
      <w:pPr>
        <w:rPr>
          <w:b/>
          <w:bCs/>
          <w:sz w:val="24"/>
          <w:lang w:bidi="ru-RU"/>
        </w:rPr>
      </w:pPr>
      <w:r w:rsidRPr="000A0F68">
        <w:rPr>
          <w:b/>
          <w:bCs/>
          <w:sz w:val="24"/>
          <w:lang w:bidi="ru-RU"/>
        </w:rPr>
        <w:t>Требования к результатам освоения дисциплины</w:t>
      </w:r>
      <w:bookmarkEnd w:id="2"/>
    </w:p>
    <w:p w:rsidR="00C54EF6" w:rsidRPr="000A0F68" w:rsidRDefault="00C54EF6" w:rsidP="00C54EF6">
      <w:pPr>
        <w:rPr>
          <w:sz w:val="24"/>
          <w:lang w:bidi="ru-RU"/>
        </w:rPr>
      </w:pPr>
    </w:p>
    <w:p w:rsidR="00C54EF6" w:rsidRPr="000A0F68" w:rsidRDefault="00C54EF6" w:rsidP="00C54EF6">
      <w:pPr>
        <w:rPr>
          <w:sz w:val="24"/>
          <w:lang w:bidi="ru-RU"/>
        </w:rPr>
      </w:pPr>
      <w:r w:rsidRPr="000A0F68">
        <w:rPr>
          <w:sz w:val="24"/>
          <w:lang w:bidi="ru-RU"/>
        </w:rPr>
        <w:t>В результате изучения дисциплины ординатор должен</w:t>
      </w:r>
    </w:p>
    <w:p w:rsidR="00C54EF6" w:rsidRPr="000A0F68" w:rsidRDefault="00C54EF6" w:rsidP="00C54EF6">
      <w:pPr>
        <w:rPr>
          <w:sz w:val="24"/>
          <w:lang w:bidi="ru-RU"/>
        </w:rPr>
      </w:pPr>
    </w:p>
    <w:p w:rsidR="00C54EF6" w:rsidRPr="000A0F68" w:rsidRDefault="00C54EF6" w:rsidP="00C54EF6">
      <w:pPr>
        <w:rPr>
          <w:b/>
          <w:bCs/>
          <w:sz w:val="24"/>
          <w:lang w:bidi="ru-RU"/>
        </w:rPr>
      </w:pPr>
      <w:bookmarkStart w:id="4" w:name="bookmark212"/>
      <w:r w:rsidRPr="000A0F68">
        <w:rPr>
          <w:b/>
          <w:bCs/>
          <w:sz w:val="24"/>
          <w:lang w:bidi="ru-RU"/>
        </w:rPr>
        <w:t>Знать:</w:t>
      </w:r>
      <w:bookmarkEnd w:id="4"/>
    </w:p>
    <w:p w:rsidR="00C54EF6" w:rsidRPr="000A0F68" w:rsidRDefault="00C54EF6" w:rsidP="00C54EF6">
      <w:pPr>
        <w:rPr>
          <w:sz w:val="24"/>
          <w:lang w:bidi="ru-RU"/>
        </w:rPr>
      </w:pPr>
    </w:p>
    <w:p w:rsidR="00C54EF6" w:rsidRPr="000A0F68" w:rsidRDefault="00C54EF6" w:rsidP="00C54EF6">
      <w:pPr>
        <w:numPr>
          <w:ilvl w:val="0"/>
          <w:numId w:val="1"/>
        </w:numPr>
        <w:rPr>
          <w:sz w:val="24"/>
          <w:lang w:bidi="ru-RU"/>
        </w:rPr>
      </w:pPr>
      <w:r w:rsidRPr="000A0F68">
        <w:rPr>
          <w:sz w:val="24"/>
          <w:lang w:bidi="ru-RU"/>
        </w:rPr>
        <w:t>основные критерии клинической и биологической смерти,</w:t>
      </w:r>
    </w:p>
    <w:p w:rsidR="00C54EF6" w:rsidRPr="000A0F68" w:rsidRDefault="00C54EF6" w:rsidP="00C54EF6">
      <w:pPr>
        <w:numPr>
          <w:ilvl w:val="0"/>
          <w:numId w:val="1"/>
        </w:numPr>
        <w:rPr>
          <w:sz w:val="24"/>
          <w:lang w:bidi="ru-RU"/>
        </w:rPr>
      </w:pPr>
      <w:r w:rsidRPr="000A0F68">
        <w:rPr>
          <w:sz w:val="24"/>
          <w:lang w:bidi="ru-RU"/>
        </w:rPr>
        <w:t>показания и противопоказания к проведению сердечно-легочной реанимации,</w:t>
      </w:r>
    </w:p>
    <w:p w:rsidR="00C54EF6" w:rsidRPr="000A0F68" w:rsidRDefault="00C54EF6" w:rsidP="00C54EF6">
      <w:pPr>
        <w:numPr>
          <w:ilvl w:val="0"/>
          <w:numId w:val="1"/>
        </w:numPr>
        <w:rPr>
          <w:sz w:val="24"/>
          <w:lang w:bidi="ru-RU"/>
        </w:rPr>
      </w:pPr>
      <w:r w:rsidRPr="000A0F68">
        <w:rPr>
          <w:sz w:val="24"/>
          <w:lang w:bidi="ru-RU"/>
        </w:rPr>
        <w:t>тактику и методы проведения сердечно-легочной реанимации,</w:t>
      </w:r>
    </w:p>
    <w:p w:rsidR="00C54EF6" w:rsidRPr="000A0F68" w:rsidRDefault="00C54EF6" w:rsidP="00C54EF6">
      <w:pPr>
        <w:numPr>
          <w:ilvl w:val="0"/>
          <w:numId w:val="1"/>
        </w:numPr>
        <w:rPr>
          <w:sz w:val="24"/>
          <w:lang w:bidi="ru-RU"/>
        </w:rPr>
      </w:pPr>
      <w:r w:rsidRPr="000A0F68">
        <w:rPr>
          <w:sz w:val="24"/>
          <w:lang w:bidi="ru-RU"/>
        </w:rPr>
        <w:t>знать современные классификации и клиническую картину неотложных состояний (этиологию и патогенез);</w:t>
      </w:r>
    </w:p>
    <w:p w:rsidR="00C54EF6" w:rsidRPr="000A0F68" w:rsidRDefault="00C54EF6" w:rsidP="00C54EF6">
      <w:pPr>
        <w:numPr>
          <w:ilvl w:val="0"/>
          <w:numId w:val="1"/>
        </w:numPr>
        <w:rPr>
          <w:sz w:val="24"/>
          <w:lang w:bidi="ru-RU"/>
        </w:rPr>
      </w:pPr>
      <w:proofErr w:type="gramStart"/>
      <w:r w:rsidRPr="000A0F68">
        <w:rPr>
          <w:sz w:val="24"/>
          <w:lang w:bidi="ru-RU"/>
        </w:rPr>
        <w:t>алгоритм неотложной помощи при острых и декомпенсации хронических заболеваний;</w:t>
      </w:r>
      <w:proofErr w:type="gramEnd"/>
    </w:p>
    <w:p w:rsidR="00C54EF6" w:rsidRPr="000A0F68" w:rsidRDefault="00C54EF6" w:rsidP="00C54EF6">
      <w:pPr>
        <w:numPr>
          <w:ilvl w:val="0"/>
          <w:numId w:val="1"/>
        </w:numPr>
        <w:rPr>
          <w:sz w:val="24"/>
          <w:lang w:bidi="ru-RU"/>
        </w:rPr>
      </w:pPr>
      <w:r w:rsidRPr="000A0F68">
        <w:rPr>
          <w:sz w:val="24"/>
          <w:lang w:bidi="ru-RU"/>
        </w:rPr>
        <w:t>показания для госпитализации и к хирургическому лечению;</w:t>
      </w:r>
    </w:p>
    <w:p w:rsidR="00C54EF6" w:rsidRPr="000A0F68" w:rsidRDefault="00C54EF6" w:rsidP="00C54EF6">
      <w:pPr>
        <w:numPr>
          <w:ilvl w:val="0"/>
          <w:numId w:val="1"/>
        </w:numPr>
        <w:rPr>
          <w:sz w:val="24"/>
          <w:lang w:bidi="ru-RU"/>
        </w:rPr>
      </w:pPr>
      <w:r w:rsidRPr="000A0F68">
        <w:rPr>
          <w:sz w:val="24"/>
          <w:lang w:bidi="ru-RU"/>
        </w:rPr>
        <w:t>клинико-фармакологическую характеристику основных групп лекарственных препаратов, которые применяются при данных состояниях, основные побочные эффекты при передозировке различных лекарственных препаратов.</w:t>
      </w:r>
    </w:p>
    <w:p w:rsidR="00C54EF6" w:rsidRPr="000A0F68" w:rsidRDefault="00C54EF6" w:rsidP="00C54EF6">
      <w:pPr>
        <w:rPr>
          <w:sz w:val="24"/>
          <w:lang w:bidi="ru-RU"/>
        </w:rPr>
      </w:pPr>
    </w:p>
    <w:p w:rsidR="00C54EF6" w:rsidRPr="000A0F68" w:rsidRDefault="00C54EF6" w:rsidP="00C54EF6">
      <w:pPr>
        <w:rPr>
          <w:b/>
          <w:bCs/>
          <w:sz w:val="24"/>
          <w:lang w:bidi="ru-RU"/>
        </w:rPr>
      </w:pPr>
      <w:bookmarkStart w:id="5" w:name="bookmark221"/>
      <w:r w:rsidRPr="000A0F68">
        <w:rPr>
          <w:b/>
          <w:bCs/>
          <w:sz w:val="24"/>
          <w:lang w:bidi="ru-RU"/>
        </w:rPr>
        <w:t>Уметь:</w:t>
      </w:r>
      <w:bookmarkEnd w:id="5"/>
    </w:p>
    <w:p w:rsidR="00C54EF6" w:rsidRPr="000A0F68" w:rsidRDefault="00C54EF6" w:rsidP="00C54EF6">
      <w:pPr>
        <w:rPr>
          <w:sz w:val="24"/>
          <w:lang w:bidi="ru-RU"/>
        </w:rPr>
      </w:pPr>
    </w:p>
    <w:p w:rsidR="00C54EF6" w:rsidRPr="000A0F68" w:rsidRDefault="00C54EF6" w:rsidP="00C54EF6">
      <w:pPr>
        <w:numPr>
          <w:ilvl w:val="0"/>
          <w:numId w:val="1"/>
        </w:numPr>
        <w:rPr>
          <w:sz w:val="24"/>
          <w:lang w:bidi="ru-RU"/>
        </w:rPr>
      </w:pPr>
      <w:r w:rsidRPr="000A0F68">
        <w:rPr>
          <w:sz w:val="24"/>
          <w:lang w:bidi="ru-RU"/>
        </w:rPr>
        <w:lastRenderedPageBreak/>
        <w:t xml:space="preserve">грамотно сориентироваться в экстренной ситуации, провести </w:t>
      </w:r>
      <w:proofErr w:type="spellStart"/>
      <w:r w:rsidRPr="000A0F68">
        <w:rPr>
          <w:sz w:val="24"/>
          <w:lang w:bidi="ru-RU"/>
        </w:rPr>
        <w:t>физикальное</w:t>
      </w:r>
      <w:proofErr w:type="spellEnd"/>
      <w:r w:rsidRPr="000A0F68">
        <w:rPr>
          <w:sz w:val="24"/>
          <w:lang w:bidi="ru-RU"/>
        </w:rPr>
        <w:t xml:space="preserve"> обследование пациента;</w:t>
      </w:r>
    </w:p>
    <w:p w:rsidR="00C54EF6" w:rsidRPr="000A0F68" w:rsidRDefault="00C54EF6" w:rsidP="00C54EF6">
      <w:pPr>
        <w:numPr>
          <w:ilvl w:val="0"/>
          <w:numId w:val="1"/>
        </w:numPr>
        <w:rPr>
          <w:sz w:val="24"/>
          <w:lang w:bidi="ru-RU"/>
        </w:rPr>
      </w:pPr>
      <w:r w:rsidRPr="000A0F68">
        <w:rPr>
          <w:sz w:val="24"/>
          <w:lang w:bidi="ru-RU"/>
        </w:rPr>
        <w:t>оценить состояние больного для принятия решения о необходимости оказания ему неотложной помощи,</w:t>
      </w:r>
    </w:p>
    <w:p w:rsidR="00C54EF6" w:rsidRPr="000A0F68" w:rsidRDefault="00C54EF6" w:rsidP="00C54EF6">
      <w:pPr>
        <w:numPr>
          <w:ilvl w:val="0"/>
          <w:numId w:val="1"/>
        </w:numPr>
        <w:rPr>
          <w:sz w:val="24"/>
          <w:lang w:bidi="ru-RU"/>
        </w:rPr>
      </w:pPr>
      <w:r w:rsidRPr="000A0F68">
        <w:rPr>
          <w:sz w:val="24"/>
          <w:lang w:bidi="ru-RU"/>
        </w:rPr>
        <w:t>сформулировать клинический диагноз, разработать план неотложных мероприятий с учетом тяжести и прогноза состояния пациента;</w:t>
      </w:r>
    </w:p>
    <w:p w:rsidR="00C54EF6" w:rsidRPr="000A0F68" w:rsidRDefault="00C54EF6" w:rsidP="00C54EF6">
      <w:pPr>
        <w:numPr>
          <w:ilvl w:val="0"/>
          <w:numId w:val="1"/>
        </w:numPr>
        <w:rPr>
          <w:sz w:val="24"/>
          <w:lang w:bidi="ru-RU"/>
        </w:rPr>
      </w:pPr>
      <w:r w:rsidRPr="000A0F68">
        <w:rPr>
          <w:sz w:val="24"/>
          <w:lang w:bidi="ru-RU"/>
        </w:rPr>
        <w:t>наметить объем дополнительных исследований в соответствии с тяжестью и прогнозом состояния;</w:t>
      </w:r>
    </w:p>
    <w:p w:rsidR="00C54EF6" w:rsidRPr="000A0F68" w:rsidRDefault="00C54EF6" w:rsidP="00C54EF6">
      <w:pPr>
        <w:numPr>
          <w:ilvl w:val="0"/>
          <w:numId w:val="1"/>
        </w:numPr>
        <w:rPr>
          <w:sz w:val="24"/>
          <w:lang w:bidi="ru-RU"/>
        </w:rPr>
      </w:pPr>
      <w:r w:rsidRPr="000A0F68">
        <w:rPr>
          <w:sz w:val="24"/>
          <w:lang w:bidi="ru-RU"/>
        </w:rPr>
        <w:t>сформулировать показания к избранному методу лечения с учетом этиотропных и патогенетических средств, обосновать фармакотерапию у конкретного больного</w:t>
      </w:r>
    </w:p>
    <w:p w:rsidR="00C54EF6" w:rsidRPr="000A0F68" w:rsidRDefault="00C54EF6" w:rsidP="00C54EF6">
      <w:pPr>
        <w:rPr>
          <w:sz w:val="24"/>
          <w:lang w:bidi="ru-RU"/>
        </w:rPr>
      </w:pPr>
    </w:p>
    <w:p w:rsidR="00C54EF6" w:rsidRPr="000A0F68" w:rsidRDefault="00C54EF6" w:rsidP="00C54EF6">
      <w:pPr>
        <w:rPr>
          <w:b/>
          <w:bCs/>
          <w:sz w:val="24"/>
          <w:lang w:bidi="ru-RU"/>
        </w:rPr>
      </w:pPr>
      <w:r w:rsidRPr="000A0F68">
        <w:rPr>
          <w:b/>
          <w:bCs/>
          <w:sz w:val="24"/>
          <w:lang w:bidi="ru-RU"/>
        </w:rPr>
        <w:t>Владеть:</w:t>
      </w:r>
    </w:p>
    <w:p w:rsidR="00C54EF6" w:rsidRPr="000A0F68" w:rsidRDefault="00C54EF6" w:rsidP="00C54EF6">
      <w:pPr>
        <w:rPr>
          <w:sz w:val="24"/>
          <w:lang w:bidi="ru-RU"/>
        </w:rPr>
      </w:pPr>
    </w:p>
    <w:p w:rsidR="00C54EF6" w:rsidRPr="000A0F68" w:rsidRDefault="00C54EF6" w:rsidP="00C54EF6">
      <w:pPr>
        <w:numPr>
          <w:ilvl w:val="0"/>
          <w:numId w:val="3"/>
        </w:numPr>
        <w:rPr>
          <w:sz w:val="24"/>
          <w:lang w:bidi="ru-RU"/>
        </w:rPr>
      </w:pPr>
      <w:r w:rsidRPr="000A0F68">
        <w:rPr>
          <w:sz w:val="24"/>
          <w:lang w:bidi="ru-RU"/>
        </w:rPr>
        <w:t>-техникой проведения сердечно-легочной реанимации,</w:t>
      </w:r>
    </w:p>
    <w:p w:rsidR="00C54EF6" w:rsidRPr="000A0F68" w:rsidRDefault="00C54EF6" w:rsidP="00C54EF6">
      <w:pPr>
        <w:numPr>
          <w:ilvl w:val="0"/>
          <w:numId w:val="3"/>
        </w:numPr>
        <w:rPr>
          <w:sz w:val="24"/>
          <w:lang w:bidi="ru-RU"/>
        </w:rPr>
      </w:pPr>
      <w:r w:rsidRPr="000A0F68">
        <w:rPr>
          <w:sz w:val="24"/>
          <w:lang w:bidi="ru-RU"/>
        </w:rPr>
        <w:t>-алгоритмом общеклинического обследования при неотложных состояниях;</w:t>
      </w:r>
    </w:p>
    <w:p w:rsidR="00C54EF6" w:rsidRPr="000A0F68" w:rsidRDefault="00C54EF6" w:rsidP="00C54EF6">
      <w:pPr>
        <w:numPr>
          <w:ilvl w:val="0"/>
          <w:numId w:val="3"/>
        </w:numPr>
        <w:rPr>
          <w:sz w:val="24"/>
          <w:lang w:bidi="ru-RU"/>
        </w:rPr>
      </w:pPr>
      <w:r w:rsidRPr="000A0F68">
        <w:rPr>
          <w:sz w:val="24"/>
          <w:lang w:bidi="ru-RU"/>
        </w:rPr>
        <w:t>-интерпретацией результатов лабораторных, инструментальных методов диагностики;</w:t>
      </w:r>
    </w:p>
    <w:p w:rsidR="00C54EF6" w:rsidRPr="000A0F68" w:rsidRDefault="00C54EF6" w:rsidP="00C54EF6">
      <w:pPr>
        <w:numPr>
          <w:ilvl w:val="0"/>
          <w:numId w:val="3"/>
        </w:numPr>
        <w:rPr>
          <w:sz w:val="24"/>
          <w:lang w:bidi="ru-RU"/>
        </w:rPr>
      </w:pPr>
      <w:r w:rsidRPr="000A0F68">
        <w:rPr>
          <w:sz w:val="24"/>
          <w:lang w:bidi="ru-RU"/>
        </w:rPr>
        <w:t>-алгоритмом постановки предварительного и клинического диагноза;</w:t>
      </w:r>
    </w:p>
    <w:p w:rsidR="00C54EF6" w:rsidRPr="000A0F68" w:rsidRDefault="00C54EF6" w:rsidP="00C54EF6">
      <w:pPr>
        <w:numPr>
          <w:ilvl w:val="0"/>
          <w:numId w:val="3"/>
        </w:numPr>
        <w:rPr>
          <w:sz w:val="24"/>
          <w:lang w:bidi="ru-RU"/>
        </w:rPr>
      </w:pPr>
      <w:r w:rsidRPr="000A0F68">
        <w:rPr>
          <w:sz w:val="24"/>
          <w:lang w:bidi="ru-RU"/>
        </w:rPr>
        <w:t>-алгоритмами по оказанию квалифицированной помощи при неотложных и угрожающих жизни состояниях в соответствии со стандартами и современными рекомендациями;</w:t>
      </w:r>
    </w:p>
    <w:p w:rsidR="00C54EF6" w:rsidRPr="000A0F68" w:rsidRDefault="00C54EF6" w:rsidP="00C54EF6">
      <w:pPr>
        <w:numPr>
          <w:ilvl w:val="0"/>
          <w:numId w:val="3"/>
        </w:numPr>
        <w:rPr>
          <w:sz w:val="24"/>
          <w:lang w:bidi="ru-RU"/>
        </w:rPr>
      </w:pPr>
      <w:r w:rsidRPr="000A0F68">
        <w:rPr>
          <w:sz w:val="24"/>
          <w:lang w:bidi="ru-RU"/>
        </w:rPr>
        <w:t>-навыками ведения медицинской документации.</w:t>
      </w:r>
    </w:p>
    <w:p w:rsidR="00C54EF6" w:rsidRPr="000A0F68" w:rsidRDefault="00C54EF6" w:rsidP="00C54EF6">
      <w:pPr>
        <w:rPr>
          <w:sz w:val="24"/>
          <w:lang w:bidi="ru-RU"/>
        </w:rPr>
      </w:pPr>
    </w:p>
    <w:p w:rsidR="00BA29B1" w:rsidRPr="007F3534" w:rsidRDefault="00BA29B1" w:rsidP="00BA29B1">
      <w:pPr>
        <w:jc w:val="center"/>
        <w:rPr>
          <w:sz w:val="28"/>
          <w:szCs w:val="28"/>
        </w:rPr>
      </w:pPr>
      <w:r w:rsidRPr="00BA29B1">
        <w:rPr>
          <w:sz w:val="28"/>
          <w:szCs w:val="28"/>
        </w:rPr>
        <w:t xml:space="preserve">Содержание рабочей программы дисциплины </w:t>
      </w:r>
      <w:r w:rsidRPr="007F3534">
        <w:rPr>
          <w:sz w:val="28"/>
          <w:szCs w:val="28"/>
        </w:rPr>
        <w:t>(Б</w:t>
      </w:r>
      <w:proofErr w:type="gramStart"/>
      <w:r w:rsidRPr="007F3534">
        <w:rPr>
          <w:sz w:val="28"/>
          <w:szCs w:val="28"/>
        </w:rPr>
        <w:t>1</w:t>
      </w:r>
      <w:proofErr w:type="gramEnd"/>
      <w:r w:rsidRPr="007F3534">
        <w:rPr>
          <w:sz w:val="28"/>
          <w:szCs w:val="28"/>
        </w:rPr>
        <w:t>.В.ДВ.1)</w:t>
      </w:r>
    </w:p>
    <w:p w:rsidR="00BA29B1" w:rsidRPr="00BA29B1" w:rsidRDefault="00BA29B1" w:rsidP="00BA29B1">
      <w:pPr>
        <w:widowControl w:val="0"/>
        <w:jc w:val="center"/>
        <w:rPr>
          <w:color w:val="000000"/>
          <w:sz w:val="28"/>
          <w:szCs w:val="28"/>
          <w:shd w:val="clear" w:color="auto" w:fill="FFFFFF"/>
        </w:rPr>
      </w:pPr>
      <w:r w:rsidRPr="00BA29B1">
        <w:rPr>
          <w:color w:val="000000"/>
          <w:sz w:val="28"/>
          <w:szCs w:val="28"/>
          <w:shd w:val="clear" w:color="auto" w:fill="FFFFFF"/>
        </w:rPr>
        <w:t>«</w:t>
      </w:r>
      <w:r>
        <w:rPr>
          <w:color w:val="000000"/>
          <w:sz w:val="28"/>
          <w:szCs w:val="28"/>
          <w:shd w:val="clear" w:color="auto" w:fill="FFFFFF"/>
        </w:rPr>
        <w:t>Неотложные состояния в терапии</w:t>
      </w:r>
      <w:r w:rsidRPr="00BA29B1">
        <w:rPr>
          <w:color w:val="000000"/>
          <w:sz w:val="28"/>
          <w:szCs w:val="28"/>
          <w:shd w:val="clear" w:color="auto" w:fill="FFFFFF"/>
        </w:rPr>
        <w:t>»</w:t>
      </w:r>
    </w:p>
    <w:p w:rsidR="00BA29B1" w:rsidRPr="00BA29B1" w:rsidRDefault="00BA29B1" w:rsidP="00BA29B1">
      <w:pPr>
        <w:widowControl w:val="0"/>
        <w:jc w:val="center"/>
        <w:rPr>
          <w:color w:val="000000"/>
          <w:sz w:val="28"/>
          <w:szCs w:val="28"/>
          <w:shd w:val="clear" w:color="auto" w:fill="FFFFFF"/>
        </w:rPr>
      </w:pPr>
      <w:r w:rsidRPr="00BA29B1">
        <w:rPr>
          <w:color w:val="000000"/>
          <w:sz w:val="28"/>
          <w:szCs w:val="28"/>
          <w:shd w:val="clear" w:color="auto" w:fill="FFFFFF"/>
        </w:rPr>
        <w:t xml:space="preserve">вариативной части основной профессиональной образовательной программы высшего образования </w:t>
      </w:r>
    </w:p>
    <w:p w:rsidR="00BA29B1" w:rsidRPr="00BA29B1" w:rsidRDefault="00BA29B1" w:rsidP="00BA29B1">
      <w:pPr>
        <w:widowControl w:val="0"/>
        <w:jc w:val="center"/>
        <w:rPr>
          <w:color w:val="000000"/>
          <w:sz w:val="28"/>
          <w:szCs w:val="28"/>
          <w:shd w:val="clear" w:color="auto" w:fill="FFFFFF"/>
        </w:rPr>
      </w:pPr>
      <w:r w:rsidRPr="00BA29B1">
        <w:rPr>
          <w:color w:val="000000"/>
          <w:sz w:val="28"/>
          <w:szCs w:val="28"/>
          <w:shd w:val="clear" w:color="auto" w:fill="FFFFFF"/>
        </w:rPr>
        <w:t xml:space="preserve">уровень подготовки кадров высшей квалификации – программа ординатуры </w:t>
      </w:r>
    </w:p>
    <w:p w:rsidR="00BA29B1" w:rsidRPr="00BA29B1" w:rsidRDefault="00BA29B1" w:rsidP="00BA29B1">
      <w:pPr>
        <w:widowControl w:val="0"/>
        <w:jc w:val="center"/>
        <w:rPr>
          <w:color w:val="000000"/>
          <w:sz w:val="28"/>
          <w:szCs w:val="28"/>
          <w:shd w:val="clear" w:color="auto" w:fill="FFFFFF"/>
        </w:rPr>
      </w:pPr>
      <w:r w:rsidRPr="00BA29B1">
        <w:rPr>
          <w:color w:val="000000"/>
          <w:sz w:val="28"/>
          <w:szCs w:val="28"/>
          <w:shd w:val="clear" w:color="auto" w:fill="FFFFFF"/>
        </w:rPr>
        <w:t>специальность 31.08.46 – «Ревматология»</w:t>
      </w:r>
    </w:p>
    <w:p w:rsidR="00BA29B1" w:rsidRPr="00BA29B1" w:rsidRDefault="00BA29B1" w:rsidP="00BA29B1">
      <w:pPr>
        <w:jc w:val="center"/>
        <w:rPr>
          <w:b/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20" w:firstRow="1" w:lastRow="0" w:firstColumn="0" w:lastColumn="0" w:noHBand="1" w:noVBand="1"/>
      </w:tblPr>
      <w:tblGrid>
        <w:gridCol w:w="2093"/>
        <w:gridCol w:w="7654"/>
      </w:tblGrid>
      <w:tr w:rsidR="00BA29B1" w:rsidRPr="00BA29B1" w:rsidTr="00951F4C">
        <w:trPr>
          <w:tblHeader/>
        </w:trPr>
        <w:tc>
          <w:tcPr>
            <w:tcW w:w="2093" w:type="dxa"/>
            <w:shd w:val="clear" w:color="auto" w:fill="auto"/>
            <w:vAlign w:val="center"/>
          </w:tcPr>
          <w:p w:rsidR="00BA29B1" w:rsidRPr="00BA29B1" w:rsidRDefault="00BA29B1" w:rsidP="00BA29B1">
            <w:pPr>
              <w:widowControl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BA29B1">
              <w:rPr>
                <w:b/>
                <w:color w:val="000000"/>
                <w:sz w:val="20"/>
                <w:szCs w:val="20"/>
              </w:rPr>
              <w:t>Индекс</w:t>
            </w:r>
          </w:p>
        </w:tc>
        <w:tc>
          <w:tcPr>
            <w:tcW w:w="7654" w:type="dxa"/>
            <w:shd w:val="clear" w:color="auto" w:fill="auto"/>
            <w:vAlign w:val="center"/>
          </w:tcPr>
          <w:p w:rsidR="00BA29B1" w:rsidRPr="00BA29B1" w:rsidRDefault="00BA29B1" w:rsidP="00BA29B1">
            <w:pPr>
              <w:widowControl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BA29B1">
              <w:rPr>
                <w:b/>
                <w:color w:val="000000"/>
                <w:sz w:val="20"/>
                <w:szCs w:val="20"/>
              </w:rPr>
              <w:t>Наименование дисциплин (модулей) и разделов</w:t>
            </w:r>
          </w:p>
        </w:tc>
      </w:tr>
      <w:tr w:rsidR="00BA29B1" w:rsidRPr="00BA29B1" w:rsidTr="00951F4C">
        <w:tblPrEx>
          <w:tblLook w:val="00A0" w:firstRow="1" w:lastRow="0" w:firstColumn="1" w:lastColumn="0" w:noHBand="0" w:noVBand="0"/>
        </w:tblPrEx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B1" w:rsidRPr="00BA29B1" w:rsidRDefault="00BA29B1" w:rsidP="00BA29B1">
            <w:pPr>
              <w:rPr>
                <w:sz w:val="20"/>
                <w:szCs w:val="20"/>
              </w:rPr>
            </w:pPr>
            <w:r w:rsidRPr="00BA29B1">
              <w:rPr>
                <w:b/>
                <w:sz w:val="20"/>
                <w:szCs w:val="20"/>
              </w:rPr>
              <w:t>Б</w:t>
            </w:r>
            <w:proofErr w:type="gramStart"/>
            <w:r w:rsidRPr="00BA29B1">
              <w:rPr>
                <w:b/>
                <w:sz w:val="20"/>
                <w:szCs w:val="20"/>
              </w:rPr>
              <w:t>1</w:t>
            </w:r>
            <w:proofErr w:type="gramEnd"/>
            <w:r w:rsidRPr="00BA29B1">
              <w:rPr>
                <w:b/>
                <w:sz w:val="20"/>
                <w:szCs w:val="20"/>
              </w:rPr>
              <w:t>.В.ДВ.</w:t>
            </w:r>
            <w:r>
              <w:rPr>
                <w:b/>
                <w:sz w:val="20"/>
                <w:szCs w:val="20"/>
              </w:rPr>
              <w:t>1</w:t>
            </w:r>
            <w:r w:rsidRPr="00BA29B1">
              <w:rPr>
                <w:b/>
                <w:sz w:val="20"/>
                <w:szCs w:val="20"/>
              </w:rPr>
              <w:t>.1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B1" w:rsidRPr="00BA29B1" w:rsidRDefault="00BA29B1" w:rsidP="00BA29B1">
            <w:pPr>
              <w:rPr>
                <w:sz w:val="20"/>
                <w:szCs w:val="20"/>
              </w:rPr>
            </w:pPr>
            <w:r w:rsidRPr="00BA29B1">
              <w:rPr>
                <w:sz w:val="24"/>
              </w:rPr>
              <w:t>Этиология, патогенез неотложных состояний в терапии</w:t>
            </w:r>
          </w:p>
        </w:tc>
      </w:tr>
      <w:tr w:rsidR="00BA29B1" w:rsidRPr="00BA29B1" w:rsidTr="00951F4C">
        <w:tblPrEx>
          <w:tblLook w:val="00A0" w:firstRow="1" w:lastRow="0" w:firstColumn="1" w:lastColumn="0" w:noHBand="0" w:noVBand="0"/>
        </w:tblPrEx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B1" w:rsidRPr="00BA29B1" w:rsidRDefault="00BA29B1" w:rsidP="00BA29B1">
            <w:pPr>
              <w:rPr>
                <w:sz w:val="20"/>
                <w:szCs w:val="20"/>
              </w:rPr>
            </w:pPr>
            <w:r w:rsidRPr="00BA29B1">
              <w:rPr>
                <w:sz w:val="20"/>
                <w:szCs w:val="20"/>
              </w:rPr>
              <w:t>Б</w:t>
            </w:r>
            <w:proofErr w:type="gramStart"/>
            <w:r w:rsidRPr="00BA29B1">
              <w:rPr>
                <w:sz w:val="20"/>
                <w:szCs w:val="20"/>
              </w:rPr>
              <w:t>1</w:t>
            </w:r>
            <w:proofErr w:type="gramEnd"/>
            <w:r w:rsidRPr="00BA29B1">
              <w:rPr>
                <w:sz w:val="20"/>
                <w:szCs w:val="20"/>
              </w:rPr>
              <w:t>.В.ДВ.</w:t>
            </w:r>
            <w:r>
              <w:rPr>
                <w:sz w:val="20"/>
                <w:szCs w:val="20"/>
              </w:rPr>
              <w:t>1</w:t>
            </w:r>
            <w:r w:rsidRPr="00BA29B1">
              <w:rPr>
                <w:sz w:val="20"/>
                <w:szCs w:val="20"/>
              </w:rPr>
              <w:t>.2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B1" w:rsidRPr="00BA29B1" w:rsidRDefault="00BA29B1" w:rsidP="00BA29B1">
            <w:pPr>
              <w:jc w:val="both"/>
              <w:rPr>
                <w:sz w:val="20"/>
                <w:szCs w:val="20"/>
              </w:rPr>
            </w:pPr>
            <w:r w:rsidRPr="00BA29B1">
              <w:rPr>
                <w:sz w:val="24"/>
              </w:rPr>
              <w:t>Клиническая картина неотложных состояний в терапии</w:t>
            </w:r>
          </w:p>
        </w:tc>
      </w:tr>
      <w:tr w:rsidR="00BA29B1" w:rsidRPr="00BA29B1" w:rsidTr="00951F4C">
        <w:tblPrEx>
          <w:tblLook w:val="00A0" w:firstRow="1" w:lastRow="0" w:firstColumn="1" w:lastColumn="0" w:noHBand="0" w:noVBand="0"/>
        </w:tblPrEx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B1" w:rsidRPr="00BA29B1" w:rsidRDefault="00BA29B1" w:rsidP="00BA29B1">
            <w:pPr>
              <w:rPr>
                <w:sz w:val="20"/>
                <w:szCs w:val="20"/>
              </w:rPr>
            </w:pPr>
            <w:r w:rsidRPr="00BA29B1">
              <w:rPr>
                <w:sz w:val="20"/>
                <w:szCs w:val="20"/>
              </w:rPr>
              <w:t>Б</w:t>
            </w:r>
            <w:proofErr w:type="gramStart"/>
            <w:r w:rsidRPr="00BA29B1">
              <w:rPr>
                <w:sz w:val="20"/>
                <w:szCs w:val="20"/>
              </w:rPr>
              <w:t>1</w:t>
            </w:r>
            <w:proofErr w:type="gramEnd"/>
            <w:r w:rsidRPr="00BA29B1">
              <w:rPr>
                <w:sz w:val="20"/>
                <w:szCs w:val="20"/>
              </w:rPr>
              <w:t>.В.ДВ.</w:t>
            </w:r>
            <w:r>
              <w:rPr>
                <w:sz w:val="20"/>
                <w:szCs w:val="20"/>
              </w:rPr>
              <w:t>1</w:t>
            </w:r>
            <w:r w:rsidRPr="00BA29B1">
              <w:rPr>
                <w:sz w:val="20"/>
                <w:szCs w:val="20"/>
              </w:rPr>
              <w:t>.3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B1" w:rsidRPr="00BA29B1" w:rsidRDefault="00BA29B1" w:rsidP="00BA29B1">
            <w:pPr>
              <w:jc w:val="both"/>
              <w:rPr>
                <w:sz w:val="20"/>
                <w:szCs w:val="20"/>
              </w:rPr>
            </w:pPr>
            <w:r w:rsidRPr="00BA29B1">
              <w:rPr>
                <w:sz w:val="24"/>
              </w:rPr>
              <w:t>Диагностика и алгоритм обследования больных с неотложными состояниями в терапии</w:t>
            </w:r>
          </w:p>
        </w:tc>
      </w:tr>
      <w:tr w:rsidR="00BA29B1" w:rsidRPr="00BA29B1" w:rsidTr="00951F4C">
        <w:tblPrEx>
          <w:tblLook w:val="00A0" w:firstRow="1" w:lastRow="0" w:firstColumn="1" w:lastColumn="0" w:noHBand="0" w:noVBand="0"/>
        </w:tblPrEx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B1" w:rsidRPr="00BA29B1" w:rsidRDefault="00BA29B1" w:rsidP="00BA29B1">
            <w:pPr>
              <w:rPr>
                <w:sz w:val="20"/>
                <w:szCs w:val="20"/>
              </w:rPr>
            </w:pPr>
            <w:r w:rsidRPr="00BA29B1">
              <w:rPr>
                <w:sz w:val="20"/>
                <w:szCs w:val="20"/>
              </w:rPr>
              <w:t>Б</w:t>
            </w:r>
            <w:proofErr w:type="gramStart"/>
            <w:r w:rsidRPr="00BA29B1">
              <w:rPr>
                <w:sz w:val="20"/>
                <w:szCs w:val="20"/>
              </w:rPr>
              <w:t>1</w:t>
            </w:r>
            <w:proofErr w:type="gramEnd"/>
            <w:r w:rsidRPr="00BA29B1">
              <w:rPr>
                <w:sz w:val="20"/>
                <w:szCs w:val="20"/>
              </w:rPr>
              <w:t>.В.ДВ.</w:t>
            </w:r>
            <w:r>
              <w:rPr>
                <w:sz w:val="20"/>
                <w:szCs w:val="20"/>
              </w:rPr>
              <w:t>1</w:t>
            </w:r>
            <w:r w:rsidRPr="00BA29B1">
              <w:rPr>
                <w:sz w:val="20"/>
                <w:szCs w:val="20"/>
              </w:rPr>
              <w:t>.4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B1" w:rsidRPr="00BA29B1" w:rsidRDefault="00BA29B1" w:rsidP="00BA29B1">
            <w:pPr>
              <w:jc w:val="both"/>
              <w:rPr>
                <w:sz w:val="20"/>
                <w:szCs w:val="20"/>
              </w:rPr>
            </w:pPr>
            <w:r w:rsidRPr="00BA29B1">
              <w:rPr>
                <w:sz w:val="24"/>
              </w:rPr>
              <w:t>Алгоритм интенсивной терапии при неотложных состояниях в терапии</w:t>
            </w:r>
          </w:p>
        </w:tc>
      </w:tr>
    </w:tbl>
    <w:p w:rsidR="00C54EF6" w:rsidRPr="000A0F68" w:rsidRDefault="00C54EF6" w:rsidP="00C54EF6">
      <w:pPr>
        <w:rPr>
          <w:sz w:val="24"/>
          <w:lang w:bidi="ru-RU"/>
        </w:rPr>
      </w:pPr>
    </w:p>
    <w:p w:rsidR="00C54EF6" w:rsidRPr="000A0F68" w:rsidRDefault="00C54EF6" w:rsidP="00C54EF6">
      <w:pPr>
        <w:rPr>
          <w:b/>
          <w:bCs/>
          <w:sz w:val="24"/>
          <w:lang w:bidi="ru-RU"/>
        </w:rPr>
      </w:pPr>
      <w:r w:rsidRPr="000A0F68">
        <w:rPr>
          <w:b/>
          <w:bCs/>
          <w:sz w:val="24"/>
          <w:lang w:bidi="ru-RU"/>
        </w:rPr>
        <w:t>Объем учебной дисциплины и виды учебной работы</w:t>
      </w:r>
    </w:p>
    <w:p w:rsidR="00C54EF6" w:rsidRPr="000A0F68" w:rsidRDefault="00C54EF6" w:rsidP="00C54EF6">
      <w:pPr>
        <w:rPr>
          <w:b/>
          <w:bCs/>
          <w:sz w:val="24"/>
          <w:lang w:bidi="ru-RU"/>
        </w:rPr>
      </w:pPr>
      <w:r w:rsidRPr="000A0F68">
        <w:rPr>
          <w:b/>
          <w:bCs/>
          <w:sz w:val="24"/>
          <w:lang w:bidi="ru-RU"/>
        </w:rPr>
        <w:t>Общая трудоемкость дисциплины составляет 2 зачетные единицы - 72 часа</w:t>
      </w:r>
    </w:p>
    <w:p w:rsidR="00C54EF6" w:rsidRPr="000A0F68" w:rsidRDefault="00C54EF6" w:rsidP="00C54EF6">
      <w:pPr>
        <w:rPr>
          <w:sz w:val="24"/>
          <w:lang w:bidi="ru-RU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622"/>
        <w:gridCol w:w="1969"/>
      </w:tblGrid>
      <w:tr w:rsidR="00C54EF6" w:rsidRPr="000A0F68" w:rsidTr="00C54EF6">
        <w:trPr>
          <w:trHeight w:val="336"/>
        </w:trPr>
        <w:tc>
          <w:tcPr>
            <w:tcW w:w="76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73883" w:rsidRPr="000A0F68" w:rsidRDefault="00C54EF6" w:rsidP="00C54EF6">
            <w:pPr>
              <w:rPr>
                <w:b/>
                <w:bCs/>
                <w:sz w:val="24"/>
                <w:lang w:bidi="ru-RU"/>
              </w:rPr>
            </w:pPr>
            <w:r w:rsidRPr="000A0F68">
              <w:rPr>
                <w:b/>
                <w:bCs/>
                <w:sz w:val="24"/>
                <w:lang w:bidi="ru-RU"/>
              </w:rPr>
              <w:t>Вид учебной работы</w:t>
            </w:r>
          </w:p>
        </w:tc>
        <w:tc>
          <w:tcPr>
            <w:tcW w:w="1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73883" w:rsidRPr="000A0F68" w:rsidRDefault="00C54EF6" w:rsidP="00C54EF6">
            <w:pPr>
              <w:rPr>
                <w:b/>
                <w:bCs/>
                <w:sz w:val="24"/>
                <w:lang w:bidi="ru-RU"/>
              </w:rPr>
            </w:pPr>
            <w:r w:rsidRPr="000A0F68">
              <w:rPr>
                <w:b/>
                <w:bCs/>
                <w:sz w:val="24"/>
                <w:lang w:bidi="ru-RU"/>
              </w:rPr>
              <w:t>Объем часов</w:t>
            </w:r>
          </w:p>
        </w:tc>
      </w:tr>
      <w:tr w:rsidR="00C54EF6" w:rsidRPr="000A0F68" w:rsidTr="00C54EF6">
        <w:trPr>
          <w:trHeight w:val="336"/>
        </w:trPr>
        <w:tc>
          <w:tcPr>
            <w:tcW w:w="76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73883" w:rsidRPr="000A0F68" w:rsidRDefault="00C54EF6" w:rsidP="00C54EF6">
            <w:pPr>
              <w:rPr>
                <w:b/>
                <w:bCs/>
                <w:sz w:val="24"/>
                <w:lang w:bidi="ru-RU"/>
              </w:rPr>
            </w:pPr>
            <w:r w:rsidRPr="000A0F68">
              <w:rPr>
                <w:b/>
                <w:bCs/>
                <w:sz w:val="24"/>
                <w:lang w:bidi="ru-RU"/>
              </w:rPr>
              <w:t>Максимальная учебная нагрузка (всего)</w:t>
            </w:r>
          </w:p>
        </w:tc>
        <w:tc>
          <w:tcPr>
            <w:tcW w:w="1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73883" w:rsidRPr="000A0F68" w:rsidRDefault="00C54EF6" w:rsidP="00C54EF6">
            <w:pPr>
              <w:rPr>
                <w:sz w:val="24"/>
                <w:lang w:bidi="ru-RU"/>
              </w:rPr>
            </w:pPr>
            <w:r w:rsidRPr="000A0F68">
              <w:rPr>
                <w:sz w:val="24"/>
                <w:lang w:bidi="ru-RU"/>
              </w:rPr>
              <w:t>72</w:t>
            </w:r>
          </w:p>
        </w:tc>
      </w:tr>
      <w:tr w:rsidR="00C54EF6" w:rsidRPr="000A0F68" w:rsidTr="00C54EF6">
        <w:trPr>
          <w:trHeight w:val="331"/>
        </w:trPr>
        <w:tc>
          <w:tcPr>
            <w:tcW w:w="76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73883" w:rsidRPr="000A0F68" w:rsidRDefault="00C54EF6" w:rsidP="00C54EF6">
            <w:pPr>
              <w:rPr>
                <w:b/>
                <w:bCs/>
                <w:sz w:val="24"/>
                <w:lang w:bidi="ru-RU"/>
              </w:rPr>
            </w:pPr>
            <w:r w:rsidRPr="000A0F68">
              <w:rPr>
                <w:b/>
                <w:bCs/>
                <w:sz w:val="24"/>
                <w:lang w:bidi="ru-RU"/>
              </w:rPr>
              <w:t>Обязательная аудиторная учебная нагрузка (всего)</w:t>
            </w:r>
          </w:p>
        </w:tc>
        <w:tc>
          <w:tcPr>
            <w:tcW w:w="1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73883" w:rsidRPr="000A0F68" w:rsidRDefault="00C54EF6" w:rsidP="00C54EF6">
            <w:pPr>
              <w:rPr>
                <w:sz w:val="24"/>
                <w:lang w:bidi="ru-RU"/>
              </w:rPr>
            </w:pPr>
            <w:r w:rsidRPr="000A0F68">
              <w:rPr>
                <w:sz w:val="24"/>
                <w:lang w:bidi="ru-RU"/>
              </w:rPr>
              <w:t>48</w:t>
            </w:r>
          </w:p>
        </w:tc>
      </w:tr>
      <w:tr w:rsidR="00C54EF6" w:rsidRPr="000A0F68" w:rsidTr="00C54EF6">
        <w:trPr>
          <w:trHeight w:val="331"/>
        </w:trPr>
        <w:tc>
          <w:tcPr>
            <w:tcW w:w="76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73883" w:rsidRPr="000A0F68" w:rsidRDefault="00C54EF6" w:rsidP="00C54EF6">
            <w:pPr>
              <w:rPr>
                <w:sz w:val="24"/>
                <w:lang w:bidi="ru-RU"/>
              </w:rPr>
            </w:pPr>
            <w:r w:rsidRPr="000A0F68">
              <w:rPr>
                <w:sz w:val="24"/>
                <w:lang w:bidi="ru-RU"/>
              </w:rPr>
              <w:t>В том числе:</w:t>
            </w:r>
          </w:p>
        </w:tc>
        <w:tc>
          <w:tcPr>
            <w:tcW w:w="1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73883" w:rsidRPr="000A0F68" w:rsidRDefault="00473883" w:rsidP="00C54EF6">
            <w:pPr>
              <w:rPr>
                <w:sz w:val="24"/>
                <w:lang w:bidi="ru-RU"/>
              </w:rPr>
            </w:pPr>
          </w:p>
        </w:tc>
      </w:tr>
      <w:tr w:rsidR="00C54EF6" w:rsidRPr="000A0F68" w:rsidTr="00C54EF6">
        <w:trPr>
          <w:trHeight w:val="331"/>
        </w:trPr>
        <w:tc>
          <w:tcPr>
            <w:tcW w:w="76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73883" w:rsidRPr="000A0F68" w:rsidRDefault="00C54EF6" w:rsidP="00C54EF6">
            <w:pPr>
              <w:rPr>
                <w:sz w:val="24"/>
                <w:lang w:bidi="ru-RU"/>
              </w:rPr>
            </w:pPr>
            <w:r w:rsidRPr="000A0F68">
              <w:rPr>
                <w:sz w:val="24"/>
                <w:lang w:bidi="ru-RU"/>
              </w:rPr>
              <w:t>Лекции</w:t>
            </w:r>
          </w:p>
        </w:tc>
        <w:tc>
          <w:tcPr>
            <w:tcW w:w="1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73883" w:rsidRPr="000A0F68" w:rsidRDefault="00C54EF6" w:rsidP="00C54EF6">
            <w:pPr>
              <w:rPr>
                <w:sz w:val="24"/>
                <w:lang w:bidi="ru-RU"/>
              </w:rPr>
            </w:pPr>
            <w:r w:rsidRPr="000A0F68">
              <w:rPr>
                <w:sz w:val="24"/>
                <w:lang w:bidi="ru-RU"/>
              </w:rPr>
              <w:t>4</w:t>
            </w:r>
          </w:p>
        </w:tc>
      </w:tr>
      <w:tr w:rsidR="00C54EF6" w:rsidRPr="000A0F68" w:rsidTr="00C54EF6">
        <w:trPr>
          <w:trHeight w:val="418"/>
        </w:trPr>
        <w:tc>
          <w:tcPr>
            <w:tcW w:w="76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73883" w:rsidRPr="000A0F68" w:rsidRDefault="00C54EF6" w:rsidP="00C54EF6">
            <w:pPr>
              <w:rPr>
                <w:sz w:val="24"/>
                <w:lang w:bidi="ru-RU"/>
              </w:rPr>
            </w:pPr>
            <w:r w:rsidRPr="000A0F68">
              <w:rPr>
                <w:sz w:val="24"/>
                <w:lang w:bidi="ru-RU"/>
              </w:rPr>
              <w:t>практические занятия</w:t>
            </w:r>
          </w:p>
        </w:tc>
        <w:tc>
          <w:tcPr>
            <w:tcW w:w="1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73883" w:rsidRPr="000A0F68" w:rsidRDefault="00C54EF6" w:rsidP="00C54EF6">
            <w:pPr>
              <w:rPr>
                <w:sz w:val="24"/>
                <w:lang w:bidi="ru-RU"/>
              </w:rPr>
            </w:pPr>
            <w:r w:rsidRPr="000A0F68">
              <w:rPr>
                <w:sz w:val="24"/>
                <w:lang w:bidi="ru-RU"/>
              </w:rPr>
              <w:t>34</w:t>
            </w:r>
          </w:p>
        </w:tc>
      </w:tr>
      <w:tr w:rsidR="00C54EF6" w:rsidRPr="000A0F68" w:rsidTr="00C54EF6">
        <w:trPr>
          <w:trHeight w:val="331"/>
        </w:trPr>
        <w:tc>
          <w:tcPr>
            <w:tcW w:w="76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73883" w:rsidRPr="000A0F68" w:rsidRDefault="00C54EF6" w:rsidP="00C54EF6">
            <w:pPr>
              <w:rPr>
                <w:sz w:val="24"/>
                <w:lang w:bidi="ru-RU"/>
              </w:rPr>
            </w:pPr>
            <w:r w:rsidRPr="000A0F68">
              <w:rPr>
                <w:sz w:val="24"/>
                <w:lang w:bidi="ru-RU"/>
              </w:rPr>
              <w:t>Семинары</w:t>
            </w:r>
          </w:p>
        </w:tc>
        <w:tc>
          <w:tcPr>
            <w:tcW w:w="1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73883" w:rsidRPr="000A0F68" w:rsidRDefault="00C54EF6" w:rsidP="00C54EF6">
            <w:pPr>
              <w:rPr>
                <w:sz w:val="24"/>
                <w:lang w:bidi="ru-RU"/>
              </w:rPr>
            </w:pPr>
            <w:r w:rsidRPr="000A0F68">
              <w:rPr>
                <w:sz w:val="24"/>
                <w:lang w:bidi="ru-RU"/>
              </w:rPr>
              <w:t>10</w:t>
            </w:r>
          </w:p>
        </w:tc>
      </w:tr>
      <w:tr w:rsidR="00C54EF6" w:rsidRPr="000A0F68" w:rsidTr="00C54EF6">
        <w:trPr>
          <w:trHeight w:val="331"/>
        </w:trPr>
        <w:tc>
          <w:tcPr>
            <w:tcW w:w="76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73883" w:rsidRPr="000A0F68" w:rsidRDefault="00C54EF6" w:rsidP="00C54EF6">
            <w:pPr>
              <w:rPr>
                <w:b/>
                <w:bCs/>
                <w:sz w:val="24"/>
                <w:lang w:bidi="ru-RU"/>
              </w:rPr>
            </w:pPr>
            <w:r w:rsidRPr="000A0F68">
              <w:rPr>
                <w:b/>
                <w:bCs/>
                <w:sz w:val="24"/>
                <w:lang w:bidi="ru-RU"/>
              </w:rPr>
              <w:t>Самостоятельная работа обучающегося (всего)</w:t>
            </w:r>
          </w:p>
        </w:tc>
        <w:tc>
          <w:tcPr>
            <w:tcW w:w="1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73883" w:rsidRPr="000A0F68" w:rsidRDefault="00C54EF6" w:rsidP="00C54EF6">
            <w:pPr>
              <w:rPr>
                <w:sz w:val="24"/>
                <w:lang w:bidi="ru-RU"/>
              </w:rPr>
            </w:pPr>
            <w:r w:rsidRPr="000A0F68">
              <w:rPr>
                <w:sz w:val="24"/>
                <w:lang w:bidi="ru-RU"/>
              </w:rPr>
              <w:t>24</w:t>
            </w:r>
          </w:p>
        </w:tc>
      </w:tr>
      <w:tr w:rsidR="00C54EF6" w:rsidRPr="000A0F68" w:rsidTr="00C54EF6">
        <w:trPr>
          <w:trHeight w:val="331"/>
        </w:trPr>
        <w:tc>
          <w:tcPr>
            <w:tcW w:w="76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73883" w:rsidRPr="000A0F68" w:rsidRDefault="00C54EF6" w:rsidP="00C54EF6">
            <w:pPr>
              <w:rPr>
                <w:sz w:val="24"/>
                <w:lang w:bidi="ru-RU"/>
              </w:rPr>
            </w:pPr>
            <w:r w:rsidRPr="000A0F68">
              <w:rPr>
                <w:sz w:val="24"/>
                <w:lang w:bidi="ru-RU"/>
              </w:rPr>
              <w:t>В том числе:</w:t>
            </w:r>
          </w:p>
        </w:tc>
        <w:tc>
          <w:tcPr>
            <w:tcW w:w="1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73883" w:rsidRPr="000A0F68" w:rsidRDefault="00473883" w:rsidP="00C54EF6">
            <w:pPr>
              <w:rPr>
                <w:sz w:val="24"/>
                <w:lang w:bidi="ru-RU"/>
              </w:rPr>
            </w:pPr>
          </w:p>
        </w:tc>
      </w:tr>
      <w:tr w:rsidR="00C54EF6" w:rsidRPr="000A0F68" w:rsidTr="00C54EF6">
        <w:trPr>
          <w:trHeight w:val="331"/>
        </w:trPr>
        <w:tc>
          <w:tcPr>
            <w:tcW w:w="76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73883" w:rsidRPr="000A0F68" w:rsidRDefault="00C54EF6" w:rsidP="00C54EF6">
            <w:pPr>
              <w:rPr>
                <w:sz w:val="24"/>
                <w:lang w:bidi="ru-RU"/>
              </w:rPr>
            </w:pPr>
            <w:r w:rsidRPr="000A0F68">
              <w:rPr>
                <w:sz w:val="24"/>
                <w:lang w:bidi="ru-RU"/>
              </w:rPr>
              <w:t>самостоятельная внеаудиторная работа</w:t>
            </w:r>
          </w:p>
        </w:tc>
        <w:tc>
          <w:tcPr>
            <w:tcW w:w="1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73883" w:rsidRPr="000A0F68" w:rsidRDefault="00C54EF6" w:rsidP="00C54EF6">
            <w:pPr>
              <w:rPr>
                <w:sz w:val="24"/>
                <w:lang w:bidi="ru-RU"/>
              </w:rPr>
            </w:pPr>
            <w:r w:rsidRPr="000A0F68">
              <w:rPr>
                <w:sz w:val="24"/>
                <w:lang w:bidi="ru-RU"/>
              </w:rPr>
              <w:t>24</w:t>
            </w:r>
          </w:p>
        </w:tc>
      </w:tr>
      <w:tr w:rsidR="00C54EF6" w:rsidRPr="000A0F68" w:rsidTr="00C54EF6">
        <w:trPr>
          <w:trHeight w:val="341"/>
        </w:trPr>
        <w:tc>
          <w:tcPr>
            <w:tcW w:w="76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73883" w:rsidRPr="000A0F68" w:rsidRDefault="00C54EF6" w:rsidP="00C54EF6">
            <w:pPr>
              <w:rPr>
                <w:sz w:val="24"/>
                <w:lang w:bidi="ru-RU"/>
              </w:rPr>
            </w:pPr>
            <w:r w:rsidRPr="000A0F68">
              <w:rPr>
                <w:sz w:val="24"/>
                <w:lang w:bidi="ru-RU"/>
              </w:rPr>
              <w:lastRenderedPageBreak/>
              <w:t xml:space="preserve">Вид промежуточной аттестации </w:t>
            </w:r>
          </w:p>
        </w:tc>
        <w:tc>
          <w:tcPr>
            <w:tcW w:w="1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73883" w:rsidRPr="000A0F68" w:rsidRDefault="00C54EF6" w:rsidP="00C54EF6">
            <w:pPr>
              <w:rPr>
                <w:sz w:val="24"/>
                <w:lang w:bidi="ru-RU"/>
              </w:rPr>
            </w:pPr>
            <w:r w:rsidRPr="000A0F68">
              <w:rPr>
                <w:sz w:val="24"/>
                <w:lang w:bidi="ru-RU"/>
              </w:rPr>
              <w:t>Зачет</w:t>
            </w:r>
          </w:p>
        </w:tc>
      </w:tr>
    </w:tbl>
    <w:p w:rsidR="00E44211" w:rsidRDefault="00E44211" w:rsidP="00C54EF6">
      <w:pPr>
        <w:rPr>
          <w:b/>
          <w:sz w:val="24"/>
          <w:lang w:bidi="ru-RU"/>
        </w:rPr>
      </w:pPr>
    </w:p>
    <w:p w:rsidR="00C54EF6" w:rsidRPr="00050935" w:rsidRDefault="00050935" w:rsidP="00C54EF6">
      <w:pPr>
        <w:rPr>
          <w:b/>
          <w:sz w:val="24"/>
          <w:lang w:bidi="ru-RU"/>
        </w:rPr>
      </w:pPr>
      <w:r w:rsidRPr="00050935">
        <w:rPr>
          <w:b/>
          <w:sz w:val="24"/>
          <w:lang w:bidi="ru-RU"/>
        </w:rPr>
        <w:t>Информационно-библиотечное и методическое обеспечение дисциплины</w:t>
      </w:r>
    </w:p>
    <w:p w:rsidR="00C54EF6" w:rsidRPr="000A0F68" w:rsidRDefault="00C54EF6" w:rsidP="00C54EF6">
      <w:pPr>
        <w:rPr>
          <w:sz w:val="24"/>
          <w:lang w:bidi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2"/>
        <w:gridCol w:w="6183"/>
        <w:gridCol w:w="3166"/>
      </w:tblGrid>
      <w:tr w:rsidR="00050935" w:rsidRPr="00050935" w:rsidTr="00050935"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935" w:rsidRPr="00050935" w:rsidRDefault="00050935" w:rsidP="00050935">
            <w:pPr>
              <w:rPr>
                <w:color w:val="000000"/>
                <w:sz w:val="24"/>
                <w:lang w:eastAsia="en-US"/>
              </w:rPr>
            </w:pPr>
          </w:p>
        </w:tc>
        <w:tc>
          <w:tcPr>
            <w:tcW w:w="3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935" w:rsidRPr="00050935" w:rsidRDefault="00050935" w:rsidP="00050935">
            <w:pPr>
              <w:rPr>
                <w:b/>
                <w:bCs/>
                <w:color w:val="000000"/>
                <w:sz w:val="24"/>
                <w:lang w:eastAsia="en-US"/>
              </w:rPr>
            </w:pPr>
            <w:r w:rsidRPr="00050935">
              <w:rPr>
                <w:b/>
                <w:bCs/>
                <w:sz w:val="20"/>
                <w:szCs w:val="20"/>
                <w:lang w:eastAsia="en-US"/>
              </w:rPr>
              <w:t>Неотложные состояния в терапии</w:t>
            </w: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935" w:rsidRPr="00050935" w:rsidRDefault="00050935" w:rsidP="00050935">
            <w:pPr>
              <w:rPr>
                <w:color w:val="000000"/>
                <w:sz w:val="24"/>
                <w:lang w:eastAsia="en-US"/>
              </w:rPr>
            </w:pPr>
          </w:p>
        </w:tc>
      </w:tr>
      <w:tr w:rsidR="00050935" w:rsidRPr="00050935" w:rsidTr="00050935"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935" w:rsidRPr="00050935" w:rsidRDefault="00050935" w:rsidP="00050935">
            <w:pPr>
              <w:rPr>
                <w:color w:val="000000"/>
                <w:sz w:val="24"/>
                <w:lang w:eastAsia="en-US"/>
              </w:rPr>
            </w:pPr>
          </w:p>
        </w:tc>
        <w:tc>
          <w:tcPr>
            <w:tcW w:w="3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935" w:rsidRPr="00050935" w:rsidRDefault="00050935" w:rsidP="00050935">
            <w:pPr>
              <w:rPr>
                <w:b/>
                <w:bCs/>
                <w:sz w:val="20"/>
                <w:szCs w:val="20"/>
                <w:lang w:eastAsia="en-US"/>
              </w:rPr>
            </w:pPr>
            <w:r w:rsidRPr="00050935">
              <w:rPr>
                <w:b/>
                <w:bCs/>
                <w:sz w:val="20"/>
                <w:szCs w:val="20"/>
                <w:lang w:eastAsia="en-US"/>
              </w:rPr>
              <w:t>Основная литература</w:t>
            </w: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935" w:rsidRPr="00050935" w:rsidRDefault="00050935" w:rsidP="00050935">
            <w:pPr>
              <w:rPr>
                <w:color w:val="000000"/>
                <w:sz w:val="24"/>
                <w:lang w:eastAsia="en-US"/>
              </w:rPr>
            </w:pPr>
          </w:p>
        </w:tc>
      </w:tr>
      <w:tr w:rsidR="00050935" w:rsidRPr="00050935" w:rsidTr="00050935"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935" w:rsidRPr="00050935" w:rsidRDefault="00050935" w:rsidP="00050935">
            <w:pPr>
              <w:rPr>
                <w:color w:val="000000"/>
                <w:sz w:val="24"/>
                <w:lang w:eastAsia="en-US"/>
              </w:rPr>
            </w:pPr>
          </w:p>
        </w:tc>
        <w:tc>
          <w:tcPr>
            <w:tcW w:w="3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935" w:rsidRPr="00050935" w:rsidRDefault="00050935" w:rsidP="00050935">
            <w:pPr>
              <w:rPr>
                <w:color w:val="000000"/>
                <w:sz w:val="24"/>
                <w:lang w:eastAsia="en-US"/>
              </w:rPr>
            </w:pPr>
            <w:r w:rsidRPr="00050935">
              <w:rPr>
                <w:color w:val="000000"/>
                <w:sz w:val="24"/>
                <w:lang w:eastAsia="en-US"/>
              </w:rPr>
              <w:t>Марино, П. Л. Интенсивная терапия</w:t>
            </w:r>
            <w:proofErr w:type="gramStart"/>
            <w:r w:rsidRPr="00050935">
              <w:rPr>
                <w:color w:val="000000"/>
                <w:sz w:val="24"/>
                <w:lang w:eastAsia="en-US"/>
              </w:rPr>
              <w:t xml:space="preserve"> :</w:t>
            </w:r>
            <w:proofErr w:type="gramEnd"/>
            <w:r w:rsidRPr="00050935">
              <w:rPr>
                <w:color w:val="000000"/>
                <w:sz w:val="24"/>
                <w:lang w:eastAsia="en-US"/>
              </w:rPr>
              <w:t xml:space="preserve"> руководство / П. Л. Марино ; пер. с англ. под ред. А. П. Зильбера. - М.</w:t>
            </w:r>
            <w:proofErr w:type="gramStart"/>
            <w:r w:rsidRPr="00050935">
              <w:rPr>
                <w:color w:val="000000"/>
                <w:sz w:val="24"/>
                <w:lang w:eastAsia="en-US"/>
              </w:rPr>
              <w:t xml:space="preserve"> :</w:t>
            </w:r>
            <w:proofErr w:type="gramEnd"/>
            <w:r w:rsidRPr="00050935">
              <w:rPr>
                <w:color w:val="000000"/>
                <w:sz w:val="24"/>
                <w:lang w:eastAsia="en-US"/>
              </w:rPr>
              <w:t xml:space="preserve"> </w:t>
            </w:r>
            <w:proofErr w:type="spellStart"/>
            <w:r w:rsidRPr="00050935">
              <w:rPr>
                <w:color w:val="000000"/>
                <w:sz w:val="24"/>
                <w:lang w:eastAsia="en-US"/>
              </w:rPr>
              <w:t>Гэотар</w:t>
            </w:r>
            <w:proofErr w:type="spellEnd"/>
            <w:r w:rsidRPr="00050935">
              <w:rPr>
                <w:color w:val="000000"/>
                <w:sz w:val="24"/>
                <w:lang w:eastAsia="en-US"/>
              </w:rPr>
              <w:t xml:space="preserve"> Медиа, 2010. - 764 с. : рис. </w:t>
            </w: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935" w:rsidRPr="00050935" w:rsidRDefault="00050935" w:rsidP="00050935">
            <w:pPr>
              <w:rPr>
                <w:color w:val="000000"/>
                <w:sz w:val="24"/>
                <w:lang w:eastAsia="en-US"/>
              </w:rPr>
            </w:pPr>
            <w:r w:rsidRPr="00050935">
              <w:rPr>
                <w:color w:val="000000"/>
                <w:sz w:val="24"/>
                <w:lang w:eastAsia="en-US"/>
              </w:rPr>
              <w:t>2</w:t>
            </w:r>
          </w:p>
        </w:tc>
      </w:tr>
      <w:tr w:rsidR="00050935" w:rsidRPr="00050935" w:rsidTr="00050935"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935" w:rsidRPr="00050935" w:rsidRDefault="00050935" w:rsidP="00050935">
            <w:pPr>
              <w:rPr>
                <w:color w:val="000000"/>
                <w:sz w:val="24"/>
                <w:lang w:eastAsia="en-US"/>
              </w:rPr>
            </w:pPr>
          </w:p>
        </w:tc>
        <w:tc>
          <w:tcPr>
            <w:tcW w:w="3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935" w:rsidRPr="00050935" w:rsidRDefault="00050935" w:rsidP="00050935">
            <w:pPr>
              <w:rPr>
                <w:color w:val="000000"/>
                <w:sz w:val="24"/>
                <w:lang w:eastAsia="en-US"/>
              </w:rPr>
            </w:pPr>
            <w:r w:rsidRPr="00050935">
              <w:rPr>
                <w:color w:val="000000"/>
                <w:sz w:val="24"/>
                <w:lang w:eastAsia="en-US"/>
              </w:rPr>
              <w:t xml:space="preserve">Неотложная терапия острых отравлений и </w:t>
            </w:r>
            <w:proofErr w:type="spellStart"/>
            <w:r w:rsidRPr="00050935">
              <w:rPr>
                <w:color w:val="000000"/>
                <w:sz w:val="24"/>
                <w:lang w:eastAsia="en-US"/>
              </w:rPr>
              <w:t>эндотоксикозов</w:t>
            </w:r>
            <w:proofErr w:type="spellEnd"/>
            <w:proofErr w:type="gramStart"/>
            <w:r w:rsidRPr="00050935">
              <w:rPr>
                <w:color w:val="000000"/>
                <w:sz w:val="24"/>
                <w:lang w:eastAsia="en-US"/>
              </w:rPr>
              <w:t xml:space="preserve"> :</w:t>
            </w:r>
            <w:proofErr w:type="gramEnd"/>
            <w:r w:rsidRPr="00050935">
              <w:rPr>
                <w:color w:val="000000"/>
                <w:sz w:val="24"/>
                <w:lang w:eastAsia="en-US"/>
              </w:rPr>
              <w:t xml:space="preserve"> справочник для врачей / под ред. Е. А. </w:t>
            </w:r>
            <w:proofErr w:type="spellStart"/>
            <w:r w:rsidRPr="00050935">
              <w:rPr>
                <w:color w:val="000000"/>
                <w:sz w:val="24"/>
                <w:lang w:eastAsia="en-US"/>
              </w:rPr>
              <w:t>Лужникова</w:t>
            </w:r>
            <w:proofErr w:type="spellEnd"/>
            <w:r w:rsidRPr="00050935">
              <w:rPr>
                <w:color w:val="000000"/>
                <w:sz w:val="24"/>
                <w:lang w:eastAsia="en-US"/>
              </w:rPr>
              <w:t xml:space="preserve">. - 2-е изд., </w:t>
            </w:r>
            <w:proofErr w:type="spellStart"/>
            <w:r w:rsidRPr="00050935">
              <w:rPr>
                <w:color w:val="000000"/>
                <w:sz w:val="24"/>
                <w:lang w:eastAsia="en-US"/>
              </w:rPr>
              <w:t>перераб</w:t>
            </w:r>
            <w:proofErr w:type="spellEnd"/>
            <w:r w:rsidRPr="00050935">
              <w:rPr>
                <w:color w:val="000000"/>
                <w:sz w:val="24"/>
                <w:lang w:eastAsia="en-US"/>
              </w:rPr>
              <w:t xml:space="preserve">. и доп. - М. : МИА, 2010. - 463 с. </w:t>
            </w: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935" w:rsidRPr="00050935" w:rsidRDefault="00050935" w:rsidP="00050935">
            <w:pPr>
              <w:rPr>
                <w:color w:val="000000"/>
                <w:sz w:val="24"/>
                <w:lang w:eastAsia="en-US"/>
              </w:rPr>
            </w:pPr>
            <w:r w:rsidRPr="00050935">
              <w:rPr>
                <w:color w:val="000000"/>
                <w:sz w:val="24"/>
                <w:lang w:eastAsia="en-US"/>
              </w:rPr>
              <w:t>2</w:t>
            </w:r>
          </w:p>
        </w:tc>
      </w:tr>
      <w:tr w:rsidR="00050935" w:rsidRPr="00050935" w:rsidTr="00050935"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935" w:rsidRPr="00050935" w:rsidRDefault="00050935" w:rsidP="00050935">
            <w:pPr>
              <w:rPr>
                <w:color w:val="000000"/>
                <w:sz w:val="24"/>
                <w:lang w:eastAsia="en-US"/>
              </w:rPr>
            </w:pPr>
          </w:p>
        </w:tc>
        <w:tc>
          <w:tcPr>
            <w:tcW w:w="3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935" w:rsidRPr="00050935" w:rsidRDefault="00050935" w:rsidP="00050935">
            <w:pPr>
              <w:rPr>
                <w:color w:val="000000"/>
                <w:sz w:val="24"/>
                <w:lang w:eastAsia="en-US"/>
              </w:rPr>
            </w:pPr>
            <w:proofErr w:type="spellStart"/>
            <w:r w:rsidRPr="00050935">
              <w:rPr>
                <w:color w:val="000000"/>
                <w:sz w:val="24"/>
                <w:lang w:eastAsia="en-US"/>
              </w:rPr>
              <w:t>Швухов</w:t>
            </w:r>
            <w:proofErr w:type="spellEnd"/>
            <w:r w:rsidRPr="00050935">
              <w:rPr>
                <w:color w:val="000000"/>
                <w:sz w:val="24"/>
                <w:lang w:eastAsia="en-US"/>
              </w:rPr>
              <w:t>, Ю. Методы реанимации и интенсивной терапии</w:t>
            </w:r>
            <w:proofErr w:type="gramStart"/>
            <w:r w:rsidRPr="00050935">
              <w:rPr>
                <w:color w:val="000000"/>
                <w:sz w:val="24"/>
                <w:lang w:eastAsia="en-US"/>
              </w:rPr>
              <w:t xml:space="preserve"> :</w:t>
            </w:r>
            <w:proofErr w:type="gramEnd"/>
            <w:r w:rsidRPr="00050935">
              <w:rPr>
                <w:color w:val="000000"/>
                <w:sz w:val="24"/>
                <w:lang w:eastAsia="en-US"/>
              </w:rPr>
              <w:t xml:space="preserve"> справочное издание / Юрген </w:t>
            </w:r>
            <w:proofErr w:type="spellStart"/>
            <w:r w:rsidRPr="00050935">
              <w:rPr>
                <w:color w:val="000000"/>
                <w:sz w:val="24"/>
                <w:lang w:eastAsia="en-US"/>
              </w:rPr>
              <w:t>Швухов</w:t>
            </w:r>
            <w:proofErr w:type="spellEnd"/>
            <w:r w:rsidRPr="00050935">
              <w:rPr>
                <w:color w:val="000000"/>
                <w:sz w:val="24"/>
                <w:lang w:eastAsia="en-US"/>
              </w:rPr>
              <w:t xml:space="preserve">, </w:t>
            </w:r>
            <w:proofErr w:type="spellStart"/>
            <w:r w:rsidRPr="00050935">
              <w:rPr>
                <w:color w:val="000000"/>
                <w:sz w:val="24"/>
                <w:lang w:eastAsia="en-US"/>
              </w:rPr>
              <w:t>Клеменс-Александер</w:t>
            </w:r>
            <w:proofErr w:type="spellEnd"/>
            <w:r w:rsidRPr="00050935">
              <w:rPr>
                <w:color w:val="000000"/>
                <w:sz w:val="24"/>
                <w:lang w:eastAsia="en-US"/>
              </w:rPr>
              <w:t xml:space="preserve"> </w:t>
            </w:r>
            <w:proofErr w:type="spellStart"/>
            <w:r w:rsidRPr="00050935">
              <w:rPr>
                <w:color w:val="000000"/>
                <w:sz w:val="24"/>
                <w:lang w:eastAsia="en-US"/>
              </w:rPr>
              <w:t>Грайм</w:t>
            </w:r>
            <w:proofErr w:type="spellEnd"/>
            <w:r w:rsidRPr="00050935">
              <w:rPr>
                <w:color w:val="000000"/>
                <w:sz w:val="24"/>
                <w:lang w:eastAsia="en-US"/>
              </w:rPr>
              <w:t xml:space="preserve"> ; пер. с нем. М. И. Секачева. - М.</w:t>
            </w:r>
            <w:proofErr w:type="gramStart"/>
            <w:r w:rsidRPr="00050935">
              <w:rPr>
                <w:color w:val="000000"/>
                <w:sz w:val="24"/>
                <w:lang w:eastAsia="en-US"/>
              </w:rPr>
              <w:t xml:space="preserve"> :</w:t>
            </w:r>
            <w:proofErr w:type="gramEnd"/>
            <w:r w:rsidRPr="00050935">
              <w:rPr>
                <w:color w:val="000000"/>
                <w:sz w:val="24"/>
                <w:lang w:eastAsia="en-US"/>
              </w:rPr>
              <w:t xml:space="preserve"> </w:t>
            </w:r>
            <w:proofErr w:type="spellStart"/>
            <w:r w:rsidRPr="00050935">
              <w:rPr>
                <w:color w:val="000000"/>
                <w:sz w:val="24"/>
                <w:lang w:eastAsia="en-US"/>
              </w:rPr>
              <w:t>МЕДпресс-информ</w:t>
            </w:r>
            <w:proofErr w:type="spellEnd"/>
            <w:r w:rsidRPr="00050935">
              <w:rPr>
                <w:color w:val="000000"/>
                <w:sz w:val="24"/>
                <w:lang w:eastAsia="en-US"/>
              </w:rPr>
              <w:t xml:space="preserve">, 2010. - 303 с. : табл. </w:t>
            </w: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935" w:rsidRPr="00050935" w:rsidRDefault="00050935" w:rsidP="00050935">
            <w:pPr>
              <w:rPr>
                <w:color w:val="000000"/>
                <w:sz w:val="24"/>
                <w:lang w:eastAsia="en-US"/>
              </w:rPr>
            </w:pPr>
            <w:r w:rsidRPr="00050935">
              <w:rPr>
                <w:color w:val="000000"/>
                <w:sz w:val="24"/>
                <w:lang w:eastAsia="en-US"/>
              </w:rPr>
              <w:t>3</w:t>
            </w:r>
          </w:p>
        </w:tc>
      </w:tr>
      <w:tr w:rsidR="00050935" w:rsidRPr="00050935" w:rsidTr="00050935"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935" w:rsidRPr="00050935" w:rsidRDefault="00050935" w:rsidP="00050935">
            <w:pPr>
              <w:rPr>
                <w:color w:val="000000"/>
                <w:sz w:val="24"/>
                <w:lang w:eastAsia="en-US"/>
              </w:rPr>
            </w:pPr>
          </w:p>
        </w:tc>
        <w:tc>
          <w:tcPr>
            <w:tcW w:w="3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935" w:rsidRPr="00050935" w:rsidRDefault="00050935" w:rsidP="00050935">
            <w:pPr>
              <w:rPr>
                <w:b/>
                <w:bCs/>
                <w:color w:val="000000"/>
                <w:sz w:val="24"/>
                <w:lang w:eastAsia="en-US"/>
              </w:rPr>
            </w:pPr>
            <w:r w:rsidRPr="00050935">
              <w:rPr>
                <w:b/>
                <w:bCs/>
                <w:color w:val="000000"/>
                <w:sz w:val="24"/>
                <w:lang w:eastAsia="en-US"/>
              </w:rPr>
              <w:t>Дополнительная литература</w:t>
            </w: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935" w:rsidRPr="00050935" w:rsidRDefault="00050935" w:rsidP="00050935">
            <w:pPr>
              <w:rPr>
                <w:color w:val="000000"/>
                <w:sz w:val="24"/>
                <w:lang w:eastAsia="en-US"/>
              </w:rPr>
            </w:pPr>
          </w:p>
        </w:tc>
      </w:tr>
      <w:tr w:rsidR="00050935" w:rsidRPr="00050935" w:rsidTr="00050935"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935" w:rsidRPr="00050935" w:rsidRDefault="00050935" w:rsidP="00050935">
            <w:pPr>
              <w:rPr>
                <w:color w:val="000000"/>
                <w:sz w:val="24"/>
                <w:lang w:eastAsia="en-US"/>
              </w:rPr>
            </w:pPr>
          </w:p>
        </w:tc>
        <w:tc>
          <w:tcPr>
            <w:tcW w:w="3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935" w:rsidRPr="00050935" w:rsidRDefault="00050935" w:rsidP="00050935">
            <w:pPr>
              <w:rPr>
                <w:color w:val="000000"/>
                <w:sz w:val="24"/>
                <w:lang w:eastAsia="en-US"/>
              </w:rPr>
            </w:pPr>
            <w:r w:rsidRPr="00050935">
              <w:rPr>
                <w:color w:val="000000"/>
                <w:sz w:val="24"/>
                <w:lang w:eastAsia="en-US"/>
              </w:rPr>
              <w:t>Антибактериальная терапия в медицине критических состояний</w:t>
            </w:r>
            <w:proofErr w:type="gramStart"/>
            <w:r w:rsidRPr="00050935">
              <w:rPr>
                <w:color w:val="000000"/>
                <w:sz w:val="24"/>
                <w:lang w:eastAsia="en-US"/>
              </w:rPr>
              <w:t xml:space="preserve"> :</w:t>
            </w:r>
            <w:proofErr w:type="gramEnd"/>
            <w:r w:rsidRPr="00050935">
              <w:rPr>
                <w:color w:val="000000"/>
                <w:sz w:val="24"/>
                <w:lang w:eastAsia="en-US"/>
              </w:rPr>
              <w:t xml:space="preserve"> научное издание / В. И. </w:t>
            </w:r>
            <w:proofErr w:type="spellStart"/>
            <w:r w:rsidRPr="00050935">
              <w:rPr>
                <w:color w:val="000000"/>
                <w:sz w:val="24"/>
                <w:lang w:eastAsia="en-US"/>
              </w:rPr>
              <w:t>Черний</w:t>
            </w:r>
            <w:proofErr w:type="spellEnd"/>
            <w:r w:rsidRPr="00050935">
              <w:rPr>
                <w:color w:val="000000"/>
                <w:sz w:val="24"/>
                <w:lang w:eastAsia="en-US"/>
              </w:rPr>
              <w:t xml:space="preserve">, А. Н. Колесников, И. В. Кузнецова [и др.]; под ред. Р. И. Новиковой. - 2-е изд., </w:t>
            </w:r>
            <w:proofErr w:type="spellStart"/>
            <w:r w:rsidRPr="00050935">
              <w:rPr>
                <w:color w:val="000000"/>
                <w:sz w:val="24"/>
                <w:lang w:eastAsia="en-US"/>
              </w:rPr>
              <w:t>испр</w:t>
            </w:r>
            <w:proofErr w:type="spellEnd"/>
            <w:r w:rsidRPr="00050935">
              <w:rPr>
                <w:color w:val="000000"/>
                <w:sz w:val="24"/>
                <w:lang w:eastAsia="en-US"/>
              </w:rPr>
              <w:t xml:space="preserve">. и доп. - Донецк : ИД </w:t>
            </w:r>
            <w:proofErr w:type="spellStart"/>
            <w:r w:rsidRPr="00050935">
              <w:rPr>
                <w:color w:val="000000"/>
                <w:sz w:val="24"/>
                <w:lang w:eastAsia="en-US"/>
              </w:rPr>
              <w:t>Заславский</w:t>
            </w:r>
            <w:proofErr w:type="spellEnd"/>
            <w:r w:rsidRPr="00050935">
              <w:rPr>
                <w:color w:val="000000"/>
                <w:sz w:val="24"/>
                <w:lang w:eastAsia="en-US"/>
              </w:rPr>
              <w:t>, 2010. - 391 с.</w:t>
            </w:r>
            <w:proofErr w:type="gramStart"/>
            <w:r w:rsidRPr="00050935">
              <w:rPr>
                <w:color w:val="000000"/>
                <w:sz w:val="24"/>
                <w:lang w:eastAsia="en-US"/>
              </w:rPr>
              <w:t xml:space="preserve"> :</w:t>
            </w:r>
            <w:proofErr w:type="gramEnd"/>
            <w:r w:rsidRPr="00050935">
              <w:rPr>
                <w:color w:val="000000"/>
                <w:sz w:val="24"/>
                <w:lang w:eastAsia="en-US"/>
              </w:rPr>
              <w:t xml:space="preserve"> табл., рис. </w:t>
            </w: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935" w:rsidRPr="00050935" w:rsidRDefault="00050935" w:rsidP="00050935">
            <w:pPr>
              <w:rPr>
                <w:color w:val="000000"/>
                <w:sz w:val="24"/>
                <w:lang w:eastAsia="en-US"/>
              </w:rPr>
            </w:pPr>
            <w:r w:rsidRPr="00050935">
              <w:rPr>
                <w:color w:val="000000"/>
                <w:sz w:val="24"/>
                <w:lang w:eastAsia="en-US"/>
              </w:rPr>
              <w:t>2</w:t>
            </w:r>
          </w:p>
        </w:tc>
      </w:tr>
      <w:tr w:rsidR="00050935" w:rsidRPr="00050935" w:rsidTr="00050935"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935" w:rsidRPr="00050935" w:rsidRDefault="00050935" w:rsidP="00050935">
            <w:pPr>
              <w:rPr>
                <w:color w:val="000000"/>
                <w:sz w:val="24"/>
                <w:lang w:eastAsia="en-US"/>
              </w:rPr>
            </w:pPr>
          </w:p>
        </w:tc>
        <w:tc>
          <w:tcPr>
            <w:tcW w:w="3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935" w:rsidRPr="00050935" w:rsidRDefault="00050935" w:rsidP="00050935">
            <w:pPr>
              <w:rPr>
                <w:color w:val="000000"/>
                <w:sz w:val="24"/>
                <w:lang w:eastAsia="en-US"/>
              </w:rPr>
            </w:pPr>
            <w:r w:rsidRPr="00050935">
              <w:rPr>
                <w:color w:val="000000"/>
                <w:sz w:val="24"/>
                <w:lang w:eastAsia="en-US"/>
              </w:rPr>
              <w:t>Интенсивная терапия</w:t>
            </w:r>
            <w:proofErr w:type="gramStart"/>
            <w:r w:rsidRPr="00050935">
              <w:rPr>
                <w:color w:val="000000"/>
                <w:sz w:val="24"/>
                <w:lang w:eastAsia="en-US"/>
              </w:rPr>
              <w:t xml:space="preserve">  :</w:t>
            </w:r>
            <w:proofErr w:type="gramEnd"/>
            <w:r w:rsidRPr="00050935">
              <w:rPr>
                <w:color w:val="000000"/>
                <w:sz w:val="24"/>
                <w:lang w:eastAsia="en-US"/>
              </w:rPr>
              <w:t xml:space="preserve"> руководство для врачей / Т. М. Зубик [и др.]. - СПб. : ЭЛБИ-СПб, 2010. - 300 с. : рис., </w:t>
            </w:r>
            <w:proofErr w:type="spellStart"/>
            <w:proofErr w:type="gramStart"/>
            <w:r w:rsidRPr="00050935">
              <w:rPr>
                <w:color w:val="000000"/>
                <w:sz w:val="24"/>
                <w:lang w:eastAsia="en-US"/>
              </w:rPr>
              <w:t>табл</w:t>
            </w:r>
            <w:proofErr w:type="spellEnd"/>
            <w:proofErr w:type="gramEnd"/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935" w:rsidRPr="00050935" w:rsidRDefault="00050935" w:rsidP="00050935">
            <w:pPr>
              <w:rPr>
                <w:color w:val="000000"/>
                <w:sz w:val="24"/>
                <w:lang w:eastAsia="en-US"/>
              </w:rPr>
            </w:pPr>
            <w:r w:rsidRPr="00050935">
              <w:rPr>
                <w:color w:val="000000"/>
                <w:sz w:val="24"/>
                <w:lang w:eastAsia="en-US"/>
              </w:rPr>
              <w:t>2</w:t>
            </w:r>
          </w:p>
        </w:tc>
      </w:tr>
      <w:tr w:rsidR="00050935" w:rsidRPr="00050935" w:rsidTr="00050935"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935" w:rsidRPr="00050935" w:rsidRDefault="00050935" w:rsidP="00050935">
            <w:pPr>
              <w:rPr>
                <w:color w:val="000000"/>
                <w:sz w:val="24"/>
                <w:lang w:eastAsia="en-US"/>
              </w:rPr>
            </w:pPr>
          </w:p>
        </w:tc>
        <w:tc>
          <w:tcPr>
            <w:tcW w:w="3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935" w:rsidRPr="00050935" w:rsidRDefault="00050935" w:rsidP="00050935">
            <w:pPr>
              <w:rPr>
                <w:color w:val="000000"/>
                <w:sz w:val="24"/>
                <w:lang w:eastAsia="en-US"/>
              </w:rPr>
            </w:pPr>
            <w:proofErr w:type="spellStart"/>
            <w:r w:rsidRPr="00050935">
              <w:rPr>
                <w:color w:val="000000"/>
                <w:sz w:val="24"/>
                <w:lang w:eastAsia="en-US"/>
              </w:rPr>
              <w:t>Нутриционная</w:t>
            </w:r>
            <w:proofErr w:type="spellEnd"/>
            <w:r w:rsidRPr="00050935">
              <w:rPr>
                <w:color w:val="000000"/>
                <w:sz w:val="24"/>
                <w:lang w:eastAsia="en-US"/>
              </w:rPr>
              <w:t xml:space="preserve"> поддержка в гастроэнтерологии</w:t>
            </w:r>
            <w:proofErr w:type="gramStart"/>
            <w:r w:rsidRPr="00050935">
              <w:rPr>
                <w:color w:val="000000"/>
                <w:sz w:val="24"/>
                <w:lang w:eastAsia="en-US"/>
              </w:rPr>
              <w:t xml:space="preserve"> :</w:t>
            </w:r>
            <w:proofErr w:type="gramEnd"/>
            <w:r w:rsidRPr="00050935">
              <w:rPr>
                <w:color w:val="000000"/>
                <w:sz w:val="24"/>
                <w:lang w:eastAsia="en-US"/>
              </w:rPr>
              <w:t xml:space="preserve"> монография / под ред. Л. Н. Костюченко. - М.</w:t>
            </w:r>
            <w:proofErr w:type="gramStart"/>
            <w:r w:rsidRPr="00050935">
              <w:rPr>
                <w:color w:val="000000"/>
                <w:sz w:val="24"/>
                <w:lang w:eastAsia="en-US"/>
              </w:rPr>
              <w:t xml:space="preserve"> :</w:t>
            </w:r>
            <w:proofErr w:type="gramEnd"/>
            <w:r w:rsidRPr="00050935">
              <w:rPr>
                <w:color w:val="000000"/>
                <w:sz w:val="24"/>
                <w:lang w:eastAsia="en-US"/>
              </w:rPr>
              <w:t xml:space="preserve"> БИНОМ, 2012. - 494 с. : табл. </w:t>
            </w: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935" w:rsidRPr="00050935" w:rsidRDefault="00050935" w:rsidP="00050935">
            <w:pPr>
              <w:rPr>
                <w:color w:val="000000"/>
                <w:sz w:val="24"/>
                <w:lang w:eastAsia="en-US"/>
              </w:rPr>
            </w:pPr>
            <w:r w:rsidRPr="00050935">
              <w:rPr>
                <w:color w:val="000000"/>
                <w:sz w:val="24"/>
                <w:lang w:eastAsia="en-US"/>
              </w:rPr>
              <w:t>3</w:t>
            </w:r>
          </w:p>
        </w:tc>
      </w:tr>
      <w:tr w:rsidR="00050935" w:rsidRPr="00050935" w:rsidTr="00050935"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935" w:rsidRPr="00050935" w:rsidRDefault="00050935" w:rsidP="00050935">
            <w:pPr>
              <w:rPr>
                <w:color w:val="000000"/>
                <w:sz w:val="24"/>
                <w:lang w:eastAsia="en-US"/>
              </w:rPr>
            </w:pPr>
          </w:p>
        </w:tc>
        <w:tc>
          <w:tcPr>
            <w:tcW w:w="3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935" w:rsidRPr="00050935" w:rsidRDefault="00050935" w:rsidP="00050935">
            <w:pPr>
              <w:rPr>
                <w:color w:val="000000"/>
                <w:sz w:val="24"/>
                <w:lang w:eastAsia="en-US"/>
              </w:rPr>
            </w:pPr>
            <w:proofErr w:type="spellStart"/>
            <w:r w:rsidRPr="00050935">
              <w:rPr>
                <w:color w:val="000000"/>
                <w:sz w:val="24"/>
                <w:lang w:eastAsia="en-US"/>
              </w:rPr>
              <w:t>Омэн</w:t>
            </w:r>
            <w:proofErr w:type="spellEnd"/>
            <w:r w:rsidRPr="00050935">
              <w:rPr>
                <w:color w:val="000000"/>
                <w:sz w:val="24"/>
                <w:lang w:eastAsia="en-US"/>
              </w:rPr>
              <w:t>, К. С. Секреты неотложной медицины</w:t>
            </w:r>
            <w:proofErr w:type="gramStart"/>
            <w:r w:rsidRPr="00050935">
              <w:rPr>
                <w:color w:val="000000"/>
                <w:sz w:val="24"/>
                <w:lang w:eastAsia="en-US"/>
              </w:rPr>
              <w:t xml:space="preserve"> :</w:t>
            </w:r>
            <w:proofErr w:type="gramEnd"/>
            <w:r w:rsidRPr="00050935">
              <w:rPr>
                <w:color w:val="000000"/>
                <w:sz w:val="24"/>
                <w:lang w:eastAsia="en-US"/>
              </w:rPr>
              <w:t xml:space="preserve"> руководство / К. С. </w:t>
            </w:r>
            <w:proofErr w:type="spellStart"/>
            <w:r w:rsidRPr="00050935">
              <w:rPr>
                <w:color w:val="000000"/>
                <w:sz w:val="24"/>
                <w:lang w:eastAsia="en-US"/>
              </w:rPr>
              <w:t>Омэн</w:t>
            </w:r>
            <w:proofErr w:type="spellEnd"/>
            <w:r w:rsidRPr="00050935">
              <w:rPr>
                <w:color w:val="000000"/>
                <w:sz w:val="24"/>
                <w:lang w:eastAsia="en-US"/>
              </w:rPr>
              <w:t xml:space="preserve">, Д. </w:t>
            </w:r>
            <w:proofErr w:type="spellStart"/>
            <w:r w:rsidRPr="00050935">
              <w:rPr>
                <w:color w:val="000000"/>
                <w:sz w:val="24"/>
                <w:lang w:eastAsia="en-US"/>
              </w:rPr>
              <w:t>Козиол-МакЛэйн</w:t>
            </w:r>
            <w:proofErr w:type="spellEnd"/>
            <w:r w:rsidRPr="00050935">
              <w:rPr>
                <w:color w:val="000000"/>
                <w:sz w:val="24"/>
                <w:lang w:eastAsia="en-US"/>
              </w:rPr>
              <w:t xml:space="preserve"> ; пер. с англ. под ред. М. М. Абакумова. - М.</w:t>
            </w:r>
            <w:proofErr w:type="gramStart"/>
            <w:r w:rsidRPr="00050935">
              <w:rPr>
                <w:color w:val="000000"/>
                <w:sz w:val="24"/>
                <w:lang w:eastAsia="en-US"/>
              </w:rPr>
              <w:t xml:space="preserve"> :</w:t>
            </w:r>
            <w:proofErr w:type="gramEnd"/>
            <w:r w:rsidRPr="00050935">
              <w:rPr>
                <w:color w:val="000000"/>
                <w:sz w:val="24"/>
                <w:lang w:eastAsia="en-US"/>
              </w:rPr>
              <w:t xml:space="preserve"> БИНОМ, 2011. - 566 с. </w:t>
            </w: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935" w:rsidRPr="00050935" w:rsidRDefault="00050935" w:rsidP="00050935">
            <w:pPr>
              <w:rPr>
                <w:color w:val="000000"/>
                <w:sz w:val="24"/>
                <w:lang w:eastAsia="en-US"/>
              </w:rPr>
            </w:pPr>
            <w:r w:rsidRPr="00050935">
              <w:rPr>
                <w:color w:val="000000"/>
                <w:sz w:val="24"/>
                <w:lang w:eastAsia="en-US"/>
              </w:rPr>
              <w:t>3</w:t>
            </w:r>
          </w:p>
        </w:tc>
      </w:tr>
      <w:tr w:rsidR="00050935" w:rsidRPr="00050935" w:rsidTr="00050935"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935" w:rsidRPr="00050935" w:rsidRDefault="00050935" w:rsidP="00050935">
            <w:pPr>
              <w:rPr>
                <w:color w:val="000000"/>
                <w:sz w:val="24"/>
                <w:lang w:eastAsia="en-US"/>
              </w:rPr>
            </w:pPr>
          </w:p>
        </w:tc>
        <w:tc>
          <w:tcPr>
            <w:tcW w:w="3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935" w:rsidRPr="00050935" w:rsidRDefault="00050935" w:rsidP="00050935">
            <w:pPr>
              <w:rPr>
                <w:color w:val="000000"/>
                <w:sz w:val="24"/>
                <w:lang w:eastAsia="en-US"/>
              </w:rPr>
            </w:pPr>
            <w:proofErr w:type="spellStart"/>
            <w:r w:rsidRPr="00050935">
              <w:rPr>
                <w:color w:val="000000"/>
                <w:sz w:val="24"/>
                <w:lang w:eastAsia="en-US"/>
              </w:rPr>
              <w:t>Энтеральное</w:t>
            </w:r>
            <w:proofErr w:type="spellEnd"/>
            <w:r w:rsidRPr="00050935">
              <w:rPr>
                <w:color w:val="000000"/>
                <w:sz w:val="24"/>
                <w:lang w:eastAsia="en-US"/>
              </w:rPr>
              <w:t xml:space="preserve"> питание больных в интенсивной медицине</w:t>
            </w:r>
            <w:proofErr w:type="gramStart"/>
            <w:r w:rsidRPr="00050935">
              <w:rPr>
                <w:color w:val="000000"/>
                <w:sz w:val="24"/>
                <w:lang w:eastAsia="en-US"/>
              </w:rPr>
              <w:t xml:space="preserve"> :</w:t>
            </w:r>
            <w:proofErr w:type="gramEnd"/>
            <w:r w:rsidRPr="00050935">
              <w:rPr>
                <w:color w:val="000000"/>
                <w:sz w:val="24"/>
                <w:lang w:eastAsia="en-US"/>
              </w:rPr>
              <w:t xml:space="preserve"> учебно-методическое пособие / В. М. </w:t>
            </w:r>
            <w:proofErr w:type="spellStart"/>
            <w:r w:rsidRPr="00050935">
              <w:rPr>
                <w:color w:val="000000"/>
                <w:sz w:val="24"/>
                <w:lang w:eastAsia="en-US"/>
              </w:rPr>
              <w:t>Луфт</w:t>
            </w:r>
            <w:proofErr w:type="spellEnd"/>
            <w:r w:rsidRPr="00050935">
              <w:rPr>
                <w:color w:val="000000"/>
                <w:sz w:val="24"/>
                <w:lang w:eastAsia="en-US"/>
              </w:rPr>
              <w:t xml:space="preserve">, С. Ф. Багненко, Ю. А. </w:t>
            </w:r>
            <w:proofErr w:type="spellStart"/>
            <w:r w:rsidRPr="00050935">
              <w:rPr>
                <w:color w:val="000000"/>
                <w:sz w:val="24"/>
                <w:lang w:eastAsia="en-US"/>
              </w:rPr>
              <w:t>Щербук</w:t>
            </w:r>
            <w:proofErr w:type="spellEnd"/>
            <w:r w:rsidRPr="00050935">
              <w:rPr>
                <w:color w:val="000000"/>
                <w:sz w:val="24"/>
                <w:lang w:eastAsia="en-US"/>
              </w:rPr>
              <w:t xml:space="preserve">, А. В. </w:t>
            </w:r>
            <w:proofErr w:type="spellStart"/>
            <w:r w:rsidRPr="00050935">
              <w:rPr>
                <w:color w:val="000000"/>
                <w:sz w:val="24"/>
                <w:lang w:eastAsia="en-US"/>
              </w:rPr>
              <w:t>Луфт</w:t>
            </w:r>
            <w:proofErr w:type="spellEnd"/>
            <w:r w:rsidRPr="00050935">
              <w:rPr>
                <w:color w:val="000000"/>
                <w:sz w:val="24"/>
                <w:lang w:eastAsia="en-US"/>
              </w:rPr>
              <w:t xml:space="preserve"> ; Санкт-Петербургский НИИ скорой помощи им. И. И. </w:t>
            </w:r>
            <w:proofErr w:type="spellStart"/>
            <w:r w:rsidRPr="00050935">
              <w:rPr>
                <w:color w:val="000000"/>
                <w:sz w:val="24"/>
                <w:lang w:eastAsia="en-US"/>
              </w:rPr>
              <w:t>Джанелидзе</w:t>
            </w:r>
            <w:proofErr w:type="spellEnd"/>
            <w:r w:rsidRPr="00050935">
              <w:rPr>
                <w:color w:val="000000"/>
                <w:sz w:val="24"/>
                <w:lang w:eastAsia="en-US"/>
              </w:rPr>
              <w:t>, Лаборатория клинического питания. - СПб</w:t>
            </w:r>
            <w:proofErr w:type="gramStart"/>
            <w:r w:rsidRPr="00050935">
              <w:rPr>
                <w:color w:val="000000"/>
                <w:sz w:val="24"/>
                <w:lang w:eastAsia="en-US"/>
              </w:rPr>
              <w:t xml:space="preserve">. : </w:t>
            </w:r>
            <w:proofErr w:type="gramEnd"/>
            <w:r w:rsidRPr="00050935">
              <w:rPr>
                <w:color w:val="000000"/>
                <w:sz w:val="24"/>
                <w:lang w:eastAsia="en-US"/>
              </w:rPr>
              <w:t xml:space="preserve">Санкт-Петербургский НИИ скорой помощи им. И. И. </w:t>
            </w:r>
            <w:proofErr w:type="spellStart"/>
            <w:r w:rsidRPr="00050935">
              <w:rPr>
                <w:color w:val="000000"/>
                <w:sz w:val="24"/>
                <w:lang w:eastAsia="en-US"/>
              </w:rPr>
              <w:t>Джанелидзе</w:t>
            </w:r>
            <w:proofErr w:type="spellEnd"/>
            <w:r w:rsidRPr="00050935">
              <w:rPr>
                <w:color w:val="000000"/>
                <w:sz w:val="24"/>
                <w:lang w:eastAsia="en-US"/>
              </w:rPr>
              <w:t>, 2010. - 180 с.</w:t>
            </w: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935" w:rsidRPr="00050935" w:rsidRDefault="00050935" w:rsidP="00050935">
            <w:pPr>
              <w:rPr>
                <w:color w:val="000000"/>
                <w:sz w:val="24"/>
                <w:lang w:eastAsia="en-US"/>
              </w:rPr>
            </w:pPr>
            <w:r w:rsidRPr="00050935">
              <w:rPr>
                <w:color w:val="000000"/>
                <w:sz w:val="24"/>
                <w:lang w:eastAsia="en-US"/>
              </w:rPr>
              <w:t>1</w:t>
            </w:r>
          </w:p>
        </w:tc>
      </w:tr>
    </w:tbl>
    <w:p w:rsidR="00050935" w:rsidRPr="00050935" w:rsidRDefault="00050935" w:rsidP="00050935">
      <w:pPr>
        <w:tabs>
          <w:tab w:val="right" w:leader="underscore" w:pos="9639"/>
        </w:tabs>
        <w:spacing w:before="240"/>
        <w:jc w:val="both"/>
        <w:rPr>
          <w:b/>
          <w:bCs/>
          <w:sz w:val="24"/>
        </w:rPr>
      </w:pPr>
      <w:r w:rsidRPr="00050935">
        <w:rPr>
          <w:b/>
          <w:bCs/>
          <w:sz w:val="24"/>
        </w:rPr>
        <w:t xml:space="preserve">Материально-техническое обеспечение учебной дисциплины (модуля) </w:t>
      </w:r>
    </w:p>
    <w:p w:rsidR="00050935" w:rsidRPr="00050935" w:rsidRDefault="00050935" w:rsidP="00050935">
      <w:pPr>
        <w:autoSpaceDN w:val="0"/>
        <w:jc w:val="both"/>
        <w:rPr>
          <w:b/>
          <w:sz w:val="24"/>
        </w:rPr>
      </w:pPr>
    </w:p>
    <w:p w:rsidR="00050935" w:rsidRPr="00050935" w:rsidRDefault="00050935" w:rsidP="00050935">
      <w:pPr>
        <w:autoSpaceDN w:val="0"/>
        <w:ind w:firstLine="709"/>
        <w:jc w:val="both"/>
        <w:rPr>
          <w:sz w:val="24"/>
        </w:rPr>
      </w:pPr>
      <w:r w:rsidRPr="00050935">
        <w:rPr>
          <w:sz w:val="24"/>
        </w:rPr>
        <w:t>Необходимый для реализации программы ординатуры перечень материально-технического обеспечения включает в себя специально оборудованные помещения для проведения учебных занятий, в том числе:</w:t>
      </w:r>
    </w:p>
    <w:p w:rsidR="00050935" w:rsidRPr="00050935" w:rsidRDefault="00050935" w:rsidP="00050935">
      <w:pPr>
        <w:widowControl w:val="0"/>
        <w:numPr>
          <w:ilvl w:val="0"/>
          <w:numId w:val="4"/>
        </w:numPr>
        <w:suppressAutoHyphens/>
        <w:autoSpaceDN w:val="0"/>
        <w:spacing w:after="160" w:line="254" w:lineRule="auto"/>
        <w:ind w:left="426"/>
        <w:jc w:val="both"/>
        <w:rPr>
          <w:sz w:val="24"/>
        </w:rPr>
      </w:pPr>
      <w:r w:rsidRPr="00050935">
        <w:rPr>
          <w:sz w:val="24"/>
        </w:rPr>
        <w:t xml:space="preserve">аудитории, оборудованные мультимедийными и иными средствами обучения, позволяющими использовать </w:t>
      </w:r>
      <w:proofErr w:type="spellStart"/>
      <w:r w:rsidRPr="00050935">
        <w:rPr>
          <w:sz w:val="24"/>
        </w:rPr>
        <w:t>симуляционные</w:t>
      </w:r>
      <w:proofErr w:type="spellEnd"/>
      <w:r w:rsidRPr="00050935">
        <w:rPr>
          <w:sz w:val="24"/>
        </w:rPr>
        <w:t xml:space="preserve"> технологии, с типовыми наборами профессиональных моделей и результатов лабораторных и инструментальных исследований в количестве, позволяющем </w:t>
      </w:r>
      <w:proofErr w:type="gramStart"/>
      <w:r w:rsidRPr="00050935">
        <w:rPr>
          <w:sz w:val="24"/>
        </w:rPr>
        <w:t>обучающимся</w:t>
      </w:r>
      <w:proofErr w:type="gramEnd"/>
      <w:r w:rsidRPr="00050935">
        <w:rPr>
          <w:sz w:val="24"/>
        </w:rPr>
        <w:t xml:space="preserve"> осваивать умения и навыки, предусмотренные профессиональной деятельностью, индивидуально; </w:t>
      </w:r>
    </w:p>
    <w:p w:rsidR="00050935" w:rsidRPr="00050935" w:rsidRDefault="00050935" w:rsidP="00050935">
      <w:pPr>
        <w:widowControl w:val="0"/>
        <w:numPr>
          <w:ilvl w:val="0"/>
          <w:numId w:val="4"/>
        </w:numPr>
        <w:suppressAutoHyphens/>
        <w:autoSpaceDN w:val="0"/>
        <w:spacing w:after="160" w:line="254" w:lineRule="auto"/>
        <w:ind w:left="426"/>
        <w:jc w:val="both"/>
        <w:rPr>
          <w:sz w:val="24"/>
        </w:rPr>
      </w:pPr>
      <w:proofErr w:type="gramStart"/>
      <w:r w:rsidRPr="00050935">
        <w:rPr>
          <w:sz w:val="24"/>
        </w:rPr>
        <w:lastRenderedPageBreak/>
        <w:t>помещения, предусмотренные для оказания медицинской помощи пациентам, в том числе</w:t>
      </w:r>
      <w:r w:rsidRPr="00050935">
        <w:rPr>
          <w:sz w:val="24"/>
        </w:rPr>
        <w:tab/>
        <w:t>связанные с медицинскими вмешательствами, оснащенные специализированным оборудованием и (или) медицинскими изделиями (тонометр, стетоскоп, фонендоскоп, термометр, медицинские весы, ростомер, противошоковый набор, набор и укладка для оказания для экстренных профилактических и лечебных мероприятий.</w:t>
      </w:r>
      <w:proofErr w:type="gramEnd"/>
    </w:p>
    <w:p w:rsidR="00050935" w:rsidRPr="00050935" w:rsidRDefault="00050935" w:rsidP="00050935">
      <w:pPr>
        <w:widowControl w:val="0"/>
        <w:numPr>
          <w:ilvl w:val="0"/>
          <w:numId w:val="4"/>
        </w:numPr>
        <w:shd w:val="clear" w:color="auto" w:fill="FFFFFF"/>
        <w:suppressAutoHyphens/>
        <w:autoSpaceDE w:val="0"/>
        <w:autoSpaceDN w:val="0"/>
        <w:spacing w:after="160" w:line="254" w:lineRule="auto"/>
        <w:ind w:left="426" w:firstLine="0"/>
        <w:jc w:val="both"/>
        <w:rPr>
          <w:b/>
          <w:color w:val="000000"/>
          <w:kern w:val="3"/>
          <w:sz w:val="24"/>
          <w:shd w:val="clear" w:color="auto" w:fill="FFFFFF"/>
          <w:lang w:eastAsia="zh-CN"/>
        </w:rPr>
      </w:pPr>
      <w:r w:rsidRPr="00050935">
        <w:rPr>
          <w:sz w:val="24"/>
        </w:rPr>
        <w:t>помещения для самостоятельной работы обучающихся, оснащенные компьютерной техникой с возможностью подключения к сети "Интернет" и обеспечением доступа в электронную информационно-образовательную среду организации.</w:t>
      </w:r>
    </w:p>
    <w:p w:rsidR="00050935" w:rsidRPr="00050935" w:rsidRDefault="00050935" w:rsidP="00050935">
      <w:pPr>
        <w:widowControl w:val="0"/>
        <w:shd w:val="clear" w:color="auto" w:fill="FFFFFF"/>
        <w:suppressAutoHyphens/>
        <w:autoSpaceDE w:val="0"/>
        <w:autoSpaceDN w:val="0"/>
        <w:jc w:val="center"/>
        <w:rPr>
          <w:b/>
          <w:color w:val="000000"/>
          <w:kern w:val="3"/>
          <w:sz w:val="24"/>
          <w:shd w:val="clear" w:color="auto" w:fill="FFFFFF"/>
          <w:lang w:eastAsia="zh-CN"/>
        </w:rPr>
      </w:pPr>
    </w:p>
    <w:tbl>
      <w:tblPr>
        <w:tblStyle w:val="10"/>
        <w:tblW w:w="5000" w:type="pct"/>
        <w:tblLook w:val="04A0" w:firstRow="1" w:lastRow="0" w:firstColumn="1" w:lastColumn="0" w:noHBand="0" w:noVBand="1"/>
      </w:tblPr>
      <w:tblGrid>
        <w:gridCol w:w="1271"/>
        <w:gridCol w:w="2203"/>
        <w:gridCol w:w="3823"/>
        <w:gridCol w:w="2274"/>
      </w:tblGrid>
      <w:tr w:rsidR="00050935" w:rsidRPr="00050935" w:rsidTr="00951F4C">
        <w:tc>
          <w:tcPr>
            <w:tcW w:w="6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0935" w:rsidRPr="00050935" w:rsidRDefault="00050935" w:rsidP="00050935">
            <w:pPr>
              <w:autoSpaceDN w:val="0"/>
              <w:spacing w:after="160" w:line="256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050935">
              <w:rPr>
                <w:rFonts w:ascii="Times New Roman" w:hAnsi="Times New Roman"/>
                <w:sz w:val="20"/>
                <w:szCs w:val="20"/>
                <w:lang w:eastAsia="en-US"/>
              </w:rPr>
              <w:t>индекс</w:t>
            </w:r>
          </w:p>
        </w:tc>
        <w:tc>
          <w:tcPr>
            <w:tcW w:w="11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0935" w:rsidRPr="00050935" w:rsidRDefault="00050935" w:rsidP="00050935">
            <w:pPr>
              <w:autoSpaceDN w:val="0"/>
              <w:spacing w:after="160" w:line="256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050935">
              <w:rPr>
                <w:rFonts w:ascii="Times New Roman" w:hAnsi="Times New Roman"/>
                <w:sz w:val="20"/>
                <w:szCs w:val="20"/>
                <w:lang w:eastAsia="en-US"/>
              </w:rPr>
              <w:t>Наименование дисциплины в соответствии с учебным планом</w:t>
            </w:r>
          </w:p>
        </w:tc>
        <w:tc>
          <w:tcPr>
            <w:tcW w:w="1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0935" w:rsidRPr="00050935" w:rsidRDefault="00050935" w:rsidP="00050935">
            <w:pPr>
              <w:autoSpaceDN w:val="0"/>
              <w:spacing w:after="160" w:line="256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050935">
              <w:rPr>
                <w:rFonts w:ascii="Times New Roman" w:hAnsi="Times New Roman"/>
                <w:sz w:val="20"/>
                <w:szCs w:val="20"/>
                <w:lang w:eastAsia="en-US"/>
              </w:rPr>
              <w:t>Наименование оборудованных учебных кабинетов, объектов для проведения практических занятий с перечнем основного оборудования</w:t>
            </w:r>
          </w:p>
        </w:tc>
        <w:tc>
          <w:tcPr>
            <w:tcW w:w="11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935" w:rsidRPr="00050935" w:rsidRDefault="00050935" w:rsidP="00050935">
            <w:pPr>
              <w:autoSpaceDN w:val="0"/>
              <w:spacing w:after="160" w:line="256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050935">
              <w:rPr>
                <w:rFonts w:ascii="Times New Roman" w:hAnsi="Times New Roman"/>
                <w:sz w:val="20"/>
                <w:szCs w:val="20"/>
                <w:lang w:eastAsia="en-US"/>
              </w:rPr>
              <w:t>Фактический адрес учебных кабинетов и объектов</w:t>
            </w:r>
          </w:p>
          <w:p w:rsidR="00050935" w:rsidRPr="00050935" w:rsidRDefault="00050935" w:rsidP="00050935">
            <w:pPr>
              <w:autoSpaceDN w:val="0"/>
              <w:spacing w:after="160" w:line="256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050935" w:rsidRPr="00050935" w:rsidTr="00951F4C">
        <w:tc>
          <w:tcPr>
            <w:tcW w:w="6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0935" w:rsidRPr="00050935" w:rsidRDefault="00050935" w:rsidP="00050935">
            <w:pPr>
              <w:autoSpaceDN w:val="0"/>
              <w:spacing w:after="160" w:line="256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050935">
              <w:rPr>
                <w:rFonts w:ascii="Times New Roman" w:hAnsi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1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0935" w:rsidRPr="00050935" w:rsidRDefault="00050935" w:rsidP="00050935">
            <w:pPr>
              <w:autoSpaceDN w:val="0"/>
              <w:spacing w:after="160" w:line="256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050935"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0935" w:rsidRPr="00050935" w:rsidRDefault="00050935" w:rsidP="00050935">
            <w:pPr>
              <w:autoSpaceDN w:val="0"/>
              <w:spacing w:after="160" w:line="256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050935">
              <w:rPr>
                <w:rFonts w:ascii="Times New Roman" w:hAnsi="Times New Roman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1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0935" w:rsidRPr="00050935" w:rsidRDefault="00050935" w:rsidP="00050935">
            <w:pPr>
              <w:autoSpaceDN w:val="0"/>
              <w:spacing w:after="160" w:line="256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050935">
              <w:rPr>
                <w:rFonts w:ascii="Times New Roman" w:hAnsi="Times New Roman"/>
                <w:sz w:val="20"/>
                <w:szCs w:val="20"/>
                <w:lang w:eastAsia="en-US"/>
              </w:rPr>
              <w:t>4</w:t>
            </w:r>
          </w:p>
        </w:tc>
      </w:tr>
      <w:tr w:rsidR="00050935" w:rsidRPr="00050935" w:rsidTr="00951F4C">
        <w:tc>
          <w:tcPr>
            <w:tcW w:w="6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0935" w:rsidRPr="00050935" w:rsidRDefault="00050935" w:rsidP="00050935">
            <w:pPr>
              <w:autoSpaceDN w:val="0"/>
              <w:spacing w:after="160" w:line="256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Б</w:t>
            </w:r>
            <w:proofErr w:type="gramStart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1</w:t>
            </w:r>
            <w:proofErr w:type="gramEnd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.В.ДВ.1</w:t>
            </w:r>
          </w:p>
        </w:tc>
        <w:tc>
          <w:tcPr>
            <w:tcW w:w="11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0935" w:rsidRPr="00050935" w:rsidRDefault="00050935" w:rsidP="00050935">
            <w:pPr>
              <w:widowControl w:val="0"/>
              <w:suppressAutoHyphens/>
              <w:spacing w:line="200" w:lineRule="exact"/>
              <w:ind w:left="122" w:right="2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Неотложные состояния в терапии</w:t>
            </w:r>
          </w:p>
        </w:tc>
        <w:tc>
          <w:tcPr>
            <w:tcW w:w="1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935" w:rsidRPr="00050935" w:rsidRDefault="00050935" w:rsidP="00050935">
            <w:pPr>
              <w:autoSpaceDN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050935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Учебные аудитории оснащены компьютерной техникой, мультимедийным проектором, подключение к сети «Интернет» </w:t>
            </w:r>
          </w:p>
          <w:p w:rsidR="00050935" w:rsidRPr="00050935" w:rsidRDefault="00050935" w:rsidP="00050935">
            <w:pPr>
              <w:autoSpaceDN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050935">
              <w:rPr>
                <w:rFonts w:ascii="Times New Roman" w:hAnsi="Times New Roman"/>
                <w:sz w:val="20"/>
                <w:szCs w:val="20"/>
                <w:lang w:eastAsia="en-US"/>
              </w:rPr>
              <w:t>Лазерные МФУ XEROXWC-3119</w:t>
            </w:r>
          </w:p>
          <w:p w:rsidR="00050935" w:rsidRPr="00050935" w:rsidRDefault="00050935" w:rsidP="00050935">
            <w:pPr>
              <w:autoSpaceDN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050935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Место рабочее автоматизированное </w:t>
            </w:r>
            <w:proofErr w:type="spellStart"/>
            <w:r w:rsidRPr="00050935">
              <w:rPr>
                <w:rFonts w:ascii="Times New Roman" w:hAnsi="Times New Roman"/>
                <w:sz w:val="20"/>
                <w:szCs w:val="20"/>
                <w:lang w:eastAsia="en-US"/>
              </w:rPr>
              <w:t>Фермо</w:t>
            </w:r>
            <w:proofErr w:type="spellEnd"/>
            <w:r w:rsidRPr="00050935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IntelPentiumG2130/4/500 21.5” (1)</w:t>
            </w:r>
          </w:p>
          <w:p w:rsidR="00050935" w:rsidRPr="00050935" w:rsidRDefault="00050935" w:rsidP="00050935">
            <w:pPr>
              <w:autoSpaceDN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050935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Место рабочее автоматизированное </w:t>
            </w:r>
            <w:proofErr w:type="spellStart"/>
            <w:r w:rsidRPr="00050935">
              <w:rPr>
                <w:rFonts w:ascii="Times New Roman" w:hAnsi="Times New Roman"/>
                <w:sz w:val="20"/>
                <w:szCs w:val="20"/>
                <w:lang w:eastAsia="en-US"/>
              </w:rPr>
              <w:t>Фермо</w:t>
            </w:r>
            <w:proofErr w:type="spellEnd"/>
            <w:r w:rsidRPr="00050935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IntelPentiumG2130/4/500 21.5”</w:t>
            </w:r>
          </w:p>
          <w:p w:rsidR="00050935" w:rsidRPr="00050935" w:rsidRDefault="00050935" w:rsidP="00050935">
            <w:pPr>
              <w:autoSpaceDN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050935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Место рабочее автоматизированное </w:t>
            </w:r>
            <w:proofErr w:type="spellStart"/>
            <w:r w:rsidRPr="00050935">
              <w:rPr>
                <w:rFonts w:ascii="Times New Roman" w:hAnsi="Times New Roman"/>
                <w:sz w:val="20"/>
                <w:szCs w:val="20"/>
                <w:lang w:eastAsia="en-US"/>
              </w:rPr>
              <w:t>Фермо</w:t>
            </w:r>
            <w:proofErr w:type="spellEnd"/>
            <w:r w:rsidRPr="00050935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IntelPentiumG2130/4/500 21.5”(1)</w:t>
            </w:r>
          </w:p>
          <w:p w:rsidR="00050935" w:rsidRPr="00050935" w:rsidRDefault="00050935" w:rsidP="00050935">
            <w:pPr>
              <w:autoSpaceDN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n-US" w:eastAsia="en-US"/>
              </w:rPr>
            </w:pPr>
            <w:proofErr w:type="spellStart"/>
            <w:r w:rsidRPr="00050935">
              <w:rPr>
                <w:rFonts w:ascii="Times New Roman" w:hAnsi="Times New Roman"/>
                <w:sz w:val="20"/>
                <w:szCs w:val="20"/>
                <w:lang w:eastAsia="en-US"/>
              </w:rPr>
              <w:t>Мультимедиапроектор</w:t>
            </w:r>
            <w:proofErr w:type="spellEnd"/>
            <w:r w:rsidRPr="00050935">
              <w:rPr>
                <w:rFonts w:ascii="Times New Roman" w:hAnsi="Times New Roman"/>
                <w:sz w:val="20"/>
                <w:szCs w:val="20"/>
                <w:lang w:val="en-US" w:eastAsia="en-US"/>
              </w:rPr>
              <w:t xml:space="preserve"> EPSON TW10 (1)</w:t>
            </w:r>
          </w:p>
          <w:p w:rsidR="00050935" w:rsidRPr="00050935" w:rsidRDefault="00050935" w:rsidP="00050935">
            <w:pPr>
              <w:autoSpaceDN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n-US" w:eastAsia="en-US"/>
              </w:rPr>
            </w:pPr>
            <w:r w:rsidRPr="00050935">
              <w:rPr>
                <w:rFonts w:ascii="Times New Roman" w:hAnsi="Times New Roman"/>
                <w:sz w:val="20"/>
                <w:szCs w:val="20"/>
                <w:lang w:eastAsia="en-US"/>
              </w:rPr>
              <w:t>Ноутбук</w:t>
            </w:r>
            <w:r w:rsidRPr="00050935">
              <w:rPr>
                <w:rFonts w:ascii="Times New Roman" w:hAnsi="Times New Roman"/>
                <w:sz w:val="20"/>
                <w:szCs w:val="20"/>
                <w:lang w:val="en-US" w:eastAsia="en-US"/>
              </w:rPr>
              <w:t xml:space="preserve"> ASUS X58L Intel Dual Core T3400 (1)</w:t>
            </w:r>
          </w:p>
          <w:p w:rsidR="00050935" w:rsidRPr="00050935" w:rsidRDefault="00050935" w:rsidP="00050935">
            <w:pPr>
              <w:autoSpaceDN w:val="0"/>
              <w:spacing w:after="200" w:line="276" w:lineRule="auto"/>
              <w:rPr>
                <w:rFonts w:ascii="Times New Roman" w:hAnsi="Times New Roman"/>
                <w:kern w:val="3"/>
                <w:sz w:val="20"/>
                <w:szCs w:val="20"/>
                <w:lang w:val="en-US" w:eastAsia="en-US"/>
              </w:rPr>
            </w:pPr>
            <w:r w:rsidRPr="00050935">
              <w:rPr>
                <w:rFonts w:ascii="Times New Roman" w:hAnsi="Times New Roman"/>
                <w:sz w:val="20"/>
                <w:szCs w:val="20"/>
                <w:lang w:eastAsia="en-US"/>
              </w:rPr>
              <w:t>Ноутбук</w:t>
            </w:r>
            <w:r w:rsidRPr="00050935">
              <w:rPr>
                <w:rFonts w:ascii="Times New Roman" w:hAnsi="Times New Roman"/>
                <w:sz w:val="20"/>
                <w:szCs w:val="20"/>
                <w:lang w:val="en-US" w:eastAsia="en-US"/>
              </w:rPr>
              <w:t xml:space="preserve"> </w:t>
            </w:r>
            <w:r w:rsidRPr="00050935">
              <w:rPr>
                <w:rFonts w:ascii="Times New Roman" w:hAnsi="Times New Roman"/>
                <w:sz w:val="20"/>
                <w:szCs w:val="20"/>
                <w:lang w:eastAsia="en-US"/>
              </w:rPr>
              <w:t>НР</w:t>
            </w:r>
            <w:r w:rsidRPr="00050935">
              <w:rPr>
                <w:rFonts w:ascii="Times New Roman" w:hAnsi="Times New Roma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050935">
              <w:rPr>
                <w:rFonts w:ascii="Times New Roman" w:hAnsi="Times New Roman"/>
                <w:sz w:val="20"/>
                <w:szCs w:val="20"/>
                <w:lang w:val="en-US" w:eastAsia="en-US"/>
              </w:rPr>
              <w:t>Compag</w:t>
            </w:r>
            <w:proofErr w:type="spellEnd"/>
            <w:r w:rsidRPr="00050935">
              <w:rPr>
                <w:rFonts w:ascii="Times New Roman" w:hAnsi="Times New Roman"/>
                <w:kern w:val="3"/>
                <w:sz w:val="20"/>
                <w:szCs w:val="20"/>
                <w:lang w:val="en-US" w:eastAsia="en-US"/>
              </w:rPr>
              <w:t xml:space="preserve"> PresarioCQ61-423ER (1)</w:t>
            </w:r>
          </w:p>
          <w:p w:rsidR="00050935" w:rsidRPr="00050935" w:rsidRDefault="00050935" w:rsidP="00050935">
            <w:pPr>
              <w:autoSpaceDN w:val="0"/>
              <w:spacing w:after="200" w:line="276" w:lineRule="auto"/>
              <w:rPr>
                <w:rFonts w:ascii="Times New Roman" w:hAnsi="Times New Roman"/>
                <w:kern w:val="3"/>
                <w:sz w:val="20"/>
                <w:szCs w:val="20"/>
                <w:lang w:val="en-US" w:eastAsia="en-US"/>
              </w:rPr>
            </w:pPr>
            <w:r w:rsidRPr="00050935">
              <w:rPr>
                <w:rFonts w:ascii="Times New Roman" w:hAnsi="Times New Roman"/>
                <w:kern w:val="3"/>
                <w:sz w:val="20"/>
                <w:szCs w:val="20"/>
                <w:lang w:eastAsia="en-US"/>
              </w:rPr>
              <w:t>Ноутбук</w:t>
            </w:r>
            <w:r w:rsidRPr="00050935">
              <w:rPr>
                <w:rFonts w:ascii="Times New Roman" w:hAnsi="Times New Roman"/>
                <w:kern w:val="3"/>
                <w:sz w:val="20"/>
                <w:szCs w:val="20"/>
                <w:lang w:val="en-US" w:eastAsia="en-US"/>
              </w:rPr>
              <w:t xml:space="preserve"> </w:t>
            </w:r>
            <w:r w:rsidRPr="00050935">
              <w:rPr>
                <w:rFonts w:ascii="Times New Roman" w:hAnsi="Times New Roman"/>
                <w:kern w:val="3"/>
                <w:sz w:val="20"/>
                <w:szCs w:val="20"/>
                <w:lang w:eastAsia="en-US"/>
              </w:rPr>
              <w:t>НР</w:t>
            </w:r>
            <w:r w:rsidRPr="00050935">
              <w:rPr>
                <w:rFonts w:ascii="Times New Roman" w:hAnsi="Times New Roman"/>
                <w:kern w:val="3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050935">
              <w:rPr>
                <w:rFonts w:ascii="Times New Roman" w:hAnsi="Times New Roman"/>
                <w:kern w:val="3"/>
                <w:sz w:val="20"/>
                <w:szCs w:val="20"/>
                <w:lang w:val="en-US" w:eastAsia="en-US"/>
              </w:rPr>
              <w:t>Compag</w:t>
            </w:r>
            <w:proofErr w:type="spellEnd"/>
            <w:r w:rsidRPr="00050935">
              <w:rPr>
                <w:rFonts w:ascii="Times New Roman" w:hAnsi="Times New Roman"/>
                <w:kern w:val="3"/>
                <w:sz w:val="20"/>
                <w:szCs w:val="20"/>
                <w:lang w:val="en-US" w:eastAsia="en-US"/>
              </w:rPr>
              <w:t xml:space="preserve"> PresarioCQ61-423ER (1)</w:t>
            </w:r>
          </w:p>
          <w:p w:rsidR="00050935" w:rsidRPr="00050935" w:rsidRDefault="00050935" w:rsidP="00050935">
            <w:pPr>
              <w:autoSpaceDN w:val="0"/>
              <w:spacing w:after="200" w:line="276" w:lineRule="auto"/>
              <w:rPr>
                <w:rFonts w:ascii="Times New Roman" w:hAnsi="Times New Roman"/>
                <w:kern w:val="3"/>
                <w:sz w:val="20"/>
                <w:szCs w:val="20"/>
                <w:lang w:val="en-US" w:eastAsia="en-US"/>
              </w:rPr>
            </w:pPr>
            <w:r w:rsidRPr="00050935">
              <w:rPr>
                <w:rFonts w:ascii="Times New Roman" w:hAnsi="Times New Roman"/>
                <w:kern w:val="3"/>
                <w:sz w:val="20"/>
                <w:szCs w:val="20"/>
                <w:lang w:eastAsia="en-US"/>
              </w:rPr>
              <w:t>Ноутбук</w:t>
            </w:r>
            <w:r w:rsidRPr="00050935">
              <w:rPr>
                <w:rFonts w:ascii="Times New Roman" w:hAnsi="Times New Roman"/>
                <w:kern w:val="3"/>
                <w:sz w:val="20"/>
                <w:szCs w:val="20"/>
                <w:lang w:val="en-US" w:eastAsia="en-US"/>
              </w:rPr>
              <w:t xml:space="preserve"> Lenovo Ideal Pad B590 </w:t>
            </w:r>
            <w:proofErr w:type="spellStart"/>
            <w:r w:rsidRPr="00050935">
              <w:rPr>
                <w:rFonts w:ascii="Times New Roman" w:hAnsi="Times New Roman"/>
                <w:kern w:val="3"/>
                <w:sz w:val="20"/>
                <w:szCs w:val="20"/>
                <w:lang w:val="en-US" w:eastAsia="en-US"/>
              </w:rPr>
              <w:t>IntelPentium</w:t>
            </w:r>
            <w:proofErr w:type="spellEnd"/>
            <w:r w:rsidRPr="00050935">
              <w:rPr>
                <w:rFonts w:ascii="Times New Roman" w:hAnsi="Times New Roman"/>
                <w:kern w:val="3"/>
                <w:sz w:val="20"/>
                <w:szCs w:val="20"/>
                <w:lang w:val="en-US" w:eastAsia="en-US"/>
              </w:rPr>
              <w:t xml:space="preserve"> 2020M (1)</w:t>
            </w:r>
          </w:p>
          <w:p w:rsidR="00050935" w:rsidRPr="00050935" w:rsidRDefault="00050935" w:rsidP="00050935">
            <w:pPr>
              <w:autoSpaceDN w:val="0"/>
              <w:spacing w:after="200" w:line="276" w:lineRule="auto"/>
              <w:rPr>
                <w:rFonts w:ascii="Times New Roman" w:hAnsi="Times New Roman"/>
                <w:kern w:val="3"/>
                <w:sz w:val="20"/>
                <w:szCs w:val="20"/>
                <w:lang w:val="en-US" w:eastAsia="en-US"/>
              </w:rPr>
            </w:pPr>
            <w:r w:rsidRPr="00050935">
              <w:rPr>
                <w:rFonts w:ascii="Times New Roman" w:hAnsi="Times New Roman"/>
                <w:kern w:val="3"/>
                <w:sz w:val="20"/>
                <w:szCs w:val="20"/>
                <w:lang w:eastAsia="en-US"/>
              </w:rPr>
              <w:t>Принтер</w:t>
            </w:r>
            <w:r w:rsidRPr="00050935">
              <w:rPr>
                <w:rFonts w:ascii="Times New Roman" w:hAnsi="Times New Roman"/>
                <w:kern w:val="3"/>
                <w:sz w:val="20"/>
                <w:szCs w:val="20"/>
                <w:lang w:val="en-US" w:eastAsia="en-US"/>
              </w:rPr>
              <w:t xml:space="preserve"> XEROX PHAZER 3250DN (1)</w:t>
            </w:r>
          </w:p>
          <w:p w:rsidR="00050935" w:rsidRPr="00050935" w:rsidRDefault="00050935" w:rsidP="00050935">
            <w:pPr>
              <w:autoSpaceDN w:val="0"/>
              <w:spacing w:after="200" w:line="276" w:lineRule="auto"/>
              <w:rPr>
                <w:rFonts w:ascii="Times New Roman" w:hAnsi="Times New Roman"/>
                <w:kern w:val="3"/>
                <w:sz w:val="20"/>
                <w:szCs w:val="20"/>
                <w:lang w:val="en-US" w:eastAsia="en-US"/>
              </w:rPr>
            </w:pPr>
            <w:r w:rsidRPr="00050935">
              <w:rPr>
                <w:rFonts w:ascii="Times New Roman" w:hAnsi="Times New Roman"/>
                <w:kern w:val="3"/>
                <w:sz w:val="20"/>
                <w:szCs w:val="20"/>
                <w:lang w:eastAsia="en-US"/>
              </w:rPr>
              <w:t>Устройство</w:t>
            </w:r>
            <w:r w:rsidRPr="00050935">
              <w:rPr>
                <w:rFonts w:ascii="Times New Roman" w:hAnsi="Times New Roman"/>
                <w:kern w:val="3"/>
                <w:sz w:val="20"/>
                <w:szCs w:val="20"/>
                <w:lang w:val="en-US" w:eastAsia="en-US"/>
              </w:rPr>
              <w:t xml:space="preserve"> </w:t>
            </w:r>
            <w:r w:rsidRPr="00050935">
              <w:rPr>
                <w:rFonts w:ascii="Times New Roman" w:hAnsi="Times New Roman"/>
                <w:kern w:val="3"/>
                <w:sz w:val="20"/>
                <w:szCs w:val="20"/>
                <w:lang w:eastAsia="en-US"/>
              </w:rPr>
              <w:t>многофункциональное</w:t>
            </w:r>
            <w:r w:rsidRPr="00050935">
              <w:rPr>
                <w:rFonts w:ascii="Times New Roman" w:hAnsi="Times New Roman"/>
                <w:kern w:val="3"/>
                <w:sz w:val="20"/>
                <w:szCs w:val="20"/>
                <w:lang w:val="en-US" w:eastAsia="en-US"/>
              </w:rPr>
              <w:t xml:space="preserve"> XEROX WorkCentre 3045B (1)</w:t>
            </w:r>
          </w:p>
          <w:p w:rsidR="00050935" w:rsidRPr="00050935" w:rsidRDefault="00050935" w:rsidP="00050935">
            <w:pPr>
              <w:autoSpaceDN w:val="0"/>
              <w:spacing w:after="200" w:line="276" w:lineRule="auto"/>
              <w:rPr>
                <w:rFonts w:ascii="Times New Roman" w:hAnsi="Times New Roman"/>
                <w:kern w:val="3"/>
                <w:sz w:val="20"/>
                <w:szCs w:val="20"/>
                <w:lang w:eastAsia="en-US"/>
              </w:rPr>
            </w:pPr>
            <w:r w:rsidRPr="00050935">
              <w:rPr>
                <w:rFonts w:ascii="Times New Roman" w:hAnsi="Times New Roman"/>
                <w:kern w:val="3"/>
                <w:sz w:val="20"/>
                <w:szCs w:val="20"/>
                <w:lang w:eastAsia="en-US"/>
              </w:rPr>
              <w:t xml:space="preserve">Устройство многофункциональное XEROX </w:t>
            </w:r>
            <w:proofErr w:type="spellStart"/>
            <w:r w:rsidRPr="00050935">
              <w:rPr>
                <w:rFonts w:ascii="Times New Roman" w:hAnsi="Times New Roman"/>
                <w:kern w:val="3"/>
                <w:sz w:val="20"/>
                <w:szCs w:val="20"/>
                <w:lang w:eastAsia="en-US"/>
              </w:rPr>
              <w:t>WorkCentre</w:t>
            </w:r>
            <w:proofErr w:type="spellEnd"/>
            <w:r w:rsidRPr="00050935">
              <w:rPr>
                <w:rFonts w:ascii="Times New Roman" w:hAnsi="Times New Roman"/>
                <w:kern w:val="3"/>
                <w:sz w:val="20"/>
                <w:szCs w:val="20"/>
                <w:lang w:eastAsia="en-US"/>
              </w:rPr>
              <w:t xml:space="preserve"> 3315DN (1)</w:t>
            </w:r>
          </w:p>
          <w:p w:rsidR="00050935" w:rsidRPr="00050935" w:rsidRDefault="00050935" w:rsidP="00050935">
            <w:pPr>
              <w:autoSpaceDN w:val="0"/>
              <w:spacing w:after="200" w:line="276" w:lineRule="auto"/>
              <w:rPr>
                <w:rFonts w:ascii="Times New Roman" w:hAnsi="Times New Roman"/>
                <w:kern w:val="3"/>
                <w:sz w:val="20"/>
                <w:szCs w:val="20"/>
                <w:lang w:eastAsia="en-US"/>
              </w:rPr>
            </w:pPr>
            <w:r w:rsidRPr="00050935">
              <w:rPr>
                <w:rFonts w:ascii="Times New Roman" w:hAnsi="Times New Roman"/>
                <w:kern w:val="3"/>
                <w:sz w:val="20"/>
                <w:szCs w:val="20"/>
                <w:lang w:eastAsia="en-US"/>
              </w:rPr>
              <w:t>Электрокардиограф-07 (1)</w:t>
            </w:r>
          </w:p>
          <w:p w:rsidR="00050935" w:rsidRPr="00C5538D" w:rsidRDefault="00050935" w:rsidP="00050935">
            <w:pPr>
              <w:autoSpaceDN w:val="0"/>
              <w:spacing w:after="200" w:line="276" w:lineRule="auto"/>
              <w:rPr>
                <w:rFonts w:ascii="Times New Roman" w:hAnsi="Times New Roman"/>
                <w:kern w:val="3"/>
                <w:sz w:val="20"/>
                <w:szCs w:val="20"/>
                <w:lang w:eastAsia="en-US"/>
              </w:rPr>
            </w:pPr>
            <w:r w:rsidRPr="00050935">
              <w:rPr>
                <w:rFonts w:ascii="Times New Roman" w:hAnsi="Times New Roman"/>
                <w:kern w:val="3"/>
                <w:sz w:val="20"/>
                <w:szCs w:val="20"/>
                <w:lang w:eastAsia="en-US"/>
              </w:rPr>
              <w:t xml:space="preserve">Электрокардиограф 3-х канальный </w:t>
            </w:r>
            <w:r w:rsidRPr="00050935">
              <w:rPr>
                <w:rFonts w:ascii="Times New Roman" w:hAnsi="Times New Roman"/>
                <w:kern w:val="3"/>
                <w:sz w:val="20"/>
                <w:szCs w:val="20"/>
                <w:lang w:eastAsia="en-US"/>
              </w:rPr>
              <w:lastRenderedPageBreak/>
              <w:t xml:space="preserve">портативный </w:t>
            </w:r>
            <w:proofErr w:type="spellStart"/>
            <w:r w:rsidRPr="00050935">
              <w:rPr>
                <w:rFonts w:ascii="Times New Roman" w:hAnsi="Times New Roman"/>
                <w:kern w:val="3"/>
                <w:sz w:val="20"/>
                <w:szCs w:val="20"/>
                <w:lang w:eastAsia="en-US"/>
              </w:rPr>
              <w:t>Medinova</w:t>
            </w:r>
            <w:proofErr w:type="spellEnd"/>
            <w:r w:rsidRPr="00050935">
              <w:rPr>
                <w:rFonts w:ascii="Times New Roman" w:hAnsi="Times New Roman"/>
                <w:kern w:val="3"/>
                <w:sz w:val="20"/>
                <w:szCs w:val="20"/>
                <w:lang w:eastAsia="en-US"/>
              </w:rPr>
              <w:t xml:space="preserve"> (1)</w:t>
            </w:r>
          </w:p>
        </w:tc>
        <w:tc>
          <w:tcPr>
            <w:tcW w:w="11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0935" w:rsidRPr="00050935" w:rsidRDefault="00050935" w:rsidP="00050935">
            <w:pPr>
              <w:widowControl w:val="0"/>
              <w:suppressAutoHyphens/>
              <w:spacing w:line="200" w:lineRule="exact"/>
              <w:ind w:left="122" w:right="2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050935"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 xml:space="preserve">г. Уфа ул. </w:t>
            </w:r>
            <w:proofErr w:type="spellStart"/>
            <w:r w:rsidRPr="00050935">
              <w:rPr>
                <w:rFonts w:ascii="Times New Roman" w:hAnsi="Times New Roman"/>
                <w:sz w:val="20"/>
                <w:szCs w:val="20"/>
                <w:lang w:eastAsia="en-US"/>
              </w:rPr>
              <w:t>Нежинская</w:t>
            </w:r>
            <w:proofErr w:type="spellEnd"/>
            <w:r w:rsidRPr="00050935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28, ГБУЗ ГКБ №13</w:t>
            </w:r>
          </w:p>
          <w:p w:rsidR="00050935" w:rsidRPr="00050935" w:rsidRDefault="00050935" w:rsidP="00050935">
            <w:pPr>
              <w:widowControl w:val="0"/>
              <w:suppressAutoHyphens/>
              <w:autoSpaceDN w:val="0"/>
              <w:rPr>
                <w:rFonts w:ascii="Times New Roman" w:eastAsia="SimSun" w:hAnsi="Times New Roman"/>
                <w:kern w:val="3"/>
                <w:sz w:val="20"/>
                <w:szCs w:val="20"/>
              </w:rPr>
            </w:pPr>
            <w:r w:rsidRPr="00050935">
              <w:rPr>
                <w:rFonts w:ascii="Times New Roman" w:eastAsia="SimSun" w:hAnsi="Times New Roman"/>
                <w:kern w:val="3"/>
                <w:sz w:val="20"/>
                <w:szCs w:val="20"/>
              </w:rPr>
              <w:t>кафедра госпитальной терапии №1</w:t>
            </w:r>
          </w:p>
        </w:tc>
      </w:tr>
    </w:tbl>
    <w:p w:rsidR="00050935" w:rsidRPr="00050935" w:rsidRDefault="00050935" w:rsidP="00050935">
      <w:pPr>
        <w:autoSpaceDE w:val="0"/>
        <w:autoSpaceDN w:val="0"/>
        <w:adjustRightInd w:val="0"/>
        <w:ind w:firstLine="709"/>
        <w:jc w:val="both"/>
        <w:rPr>
          <w:sz w:val="24"/>
        </w:rPr>
      </w:pPr>
    </w:p>
    <w:p w:rsidR="00050935" w:rsidRPr="00050935" w:rsidRDefault="00050935" w:rsidP="00050935">
      <w:pPr>
        <w:autoSpaceDE w:val="0"/>
        <w:autoSpaceDN w:val="0"/>
        <w:adjustRightInd w:val="0"/>
        <w:ind w:firstLine="709"/>
        <w:jc w:val="both"/>
        <w:rPr>
          <w:sz w:val="24"/>
        </w:rPr>
      </w:pPr>
      <w:r w:rsidRPr="00050935">
        <w:rPr>
          <w:sz w:val="24"/>
        </w:rPr>
        <w:t>Помещения для самостоятельной работы обучающихся оснащены компьютерной техникой с возможностью подключения к сети «Интернет» и обеспечением доступа в электронную информационно-образовательную среду организации.</w:t>
      </w:r>
    </w:p>
    <w:p w:rsidR="00050935" w:rsidRPr="00050935" w:rsidRDefault="00050935" w:rsidP="00050935">
      <w:pPr>
        <w:widowControl w:val="0"/>
        <w:shd w:val="clear" w:color="auto" w:fill="FFFFFF"/>
        <w:suppressAutoHyphens/>
        <w:autoSpaceDE w:val="0"/>
        <w:autoSpaceDN w:val="0"/>
        <w:rPr>
          <w:color w:val="000000"/>
          <w:kern w:val="3"/>
          <w:sz w:val="24"/>
          <w:shd w:val="clear" w:color="auto" w:fill="FFFFFF"/>
          <w:lang w:eastAsia="zh-CN"/>
        </w:rPr>
      </w:pPr>
    </w:p>
    <w:p w:rsidR="00050935" w:rsidRPr="00050935" w:rsidRDefault="00050935" w:rsidP="00050935">
      <w:pPr>
        <w:widowControl w:val="0"/>
        <w:shd w:val="clear" w:color="auto" w:fill="FFFFFF"/>
        <w:suppressAutoHyphens/>
        <w:autoSpaceDE w:val="0"/>
        <w:autoSpaceDN w:val="0"/>
        <w:rPr>
          <w:color w:val="000000"/>
          <w:kern w:val="3"/>
          <w:sz w:val="24"/>
          <w:shd w:val="clear" w:color="auto" w:fill="FFFFFF"/>
          <w:lang w:eastAsia="zh-CN"/>
        </w:rPr>
      </w:pPr>
      <w:r w:rsidRPr="00050935">
        <w:rPr>
          <w:color w:val="000000"/>
          <w:kern w:val="3"/>
          <w:sz w:val="24"/>
          <w:shd w:val="clear" w:color="auto" w:fill="FFFFFF"/>
          <w:lang w:eastAsia="zh-CN"/>
        </w:rPr>
        <w:t>Аудитории, оборудованные мультимедийными и иными средствами обучения:</w:t>
      </w:r>
    </w:p>
    <w:tbl>
      <w:tblPr>
        <w:tblW w:w="9630" w:type="dxa"/>
        <w:tblInd w:w="45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555"/>
        <w:gridCol w:w="2475"/>
        <w:gridCol w:w="3405"/>
        <w:gridCol w:w="3195"/>
      </w:tblGrid>
      <w:tr w:rsidR="00050935" w:rsidRPr="00050935" w:rsidTr="00951F4C">
        <w:tc>
          <w:tcPr>
            <w:tcW w:w="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050935" w:rsidRPr="00050935" w:rsidRDefault="00050935" w:rsidP="00050935">
            <w:pPr>
              <w:widowControl w:val="0"/>
              <w:suppressLineNumbers/>
              <w:shd w:val="clear" w:color="auto" w:fill="FFFFFF"/>
              <w:suppressAutoHyphens/>
              <w:autoSpaceDN w:val="0"/>
              <w:spacing w:line="276" w:lineRule="auto"/>
              <w:jc w:val="center"/>
              <w:rPr>
                <w:b/>
                <w:bCs/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</w:pPr>
            <w:r w:rsidRPr="00050935">
              <w:rPr>
                <w:b/>
                <w:bCs/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  <w:t xml:space="preserve">№ </w:t>
            </w:r>
            <w:proofErr w:type="gramStart"/>
            <w:r w:rsidRPr="00050935">
              <w:rPr>
                <w:b/>
                <w:bCs/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  <w:t>п</w:t>
            </w:r>
            <w:proofErr w:type="gramEnd"/>
            <w:r w:rsidRPr="00050935">
              <w:rPr>
                <w:b/>
                <w:bCs/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  <w:t>/п</w:t>
            </w:r>
          </w:p>
        </w:tc>
        <w:tc>
          <w:tcPr>
            <w:tcW w:w="2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050935" w:rsidRPr="00050935" w:rsidRDefault="00050935" w:rsidP="00050935">
            <w:pPr>
              <w:widowControl w:val="0"/>
              <w:suppressLineNumbers/>
              <w:shd w:val="clear" w:color="auto" w:fill="FFFFFF"/>
              <w:suppressAutoHyphens/>
              <w:autoSpaceDN w:val="0"/>
              <w:spacing w:line="276" w:lineRule="auto"/>
              <w:jc w:val="center"/>
              <w:rPr>
                <w:b/>
                <w:bCs/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</w:pPr>
            <w:r w:rsidRPr="00050935">
              <w:rPr>
                <w:b/>
                <w:bCs/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  <w:t>Название помещения</w:t>
            </w:r>
          </w:p>
        </w:tc>
        <w:tc>
          <w:tcPr>
            <w:tcW w:w="3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050935" w:rsidRPr="00050935" w:rsidRDefault="00050935" w:rsidP="00050935">
            <w:pPr>
              <w:widowControl w:val="0"/>
              <w:suppressLineNumbers/>
              <w:shd w:val="clear" w:color="auto" w:fill="FFFFFF"/>
              <w:suppressAutoHyphens/>
              <w:autoSpaceDN w:val="0"/>
              <w:spacing w:line="276" w:lineRule="auto"/>
              <w:jc w:val="center"/>
              <w:rPr>
                <w:b/>
                <w:bCs/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</w:pPr>
            <w:r w:rsidRPr="00050935">
              <w:rPr>
                <w:b/>
                <w:bCs/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  <w:t>Адрес</w:t>
            </w:r>
          </w:p>
        </w:tc>
        <w:tc>
          <w:tcPr>
            <w:tcW w:w="3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050935" w:rsidRPr="00050935" w:rsidRDefault="00050935" w:rsidP="00050935">
            <w:pPr>
              <w:widowControl w:val="0"/>
              <w:suppressLineNumbers/>
              <w:shd w:val="clear" w:color="auto" w:fill="FFFFFF"/>
              <w:suppressAutoHyphens/>
              <w:autoSpaceDN w:val="0"/>
              <w:spacing w:line="276" w:lineRule="auto"/>
              <w:jc w:val="center"/>
              <w:rPr>
                <w:b/>
                <w:bCs/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</w:pPr>
            <w:r w:rsidRPr="00050935">
              <w:rPr>
                <w:b/>
                <w:bCs/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  <w:t>Материально-техническое оснащение</w:t>
            </w:r>
          </w:p>
        </w:tc>
      </w:tr>
      <w:tr w:rsidR="00050935" w:rsidRPr="00050935" w:rsidTr="00951F4C">
        <w:tc>
          <w:tcPr>
            <w:tcW w:w="55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50935" w:rsidRPr="00050935" w:rsidRDefault="00050935" w:rsidP="00050935">
            <w:pPr>
              <w:widowControl w:val="0"/>
              <w:suppressLineNumbers/>
              <w:shd w:val="clear" w:color="auto" w:fill="FFFFFF"/>
              <w:suppressAutoHyphens/>
              <w:autoSpaceDN w:val="0"/>
              <w:spacing w:line="276" w:lineRule="auto"/>
              <w:jc w:val="center"/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</w:pPr>
            <w:r w:rsidRPr="00050935"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  <w:t>1.</w:t>
            </w:r>
          </w:p>
        </w:tc>
        <w:tc>
          <w:tcPr>
            <w:tcW w:w="24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50935" w:rsidRPr="00050935" w:rsidRDefault="00050935" w:rsidP="00050935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</w:pPr>
            <w:r w:rsidRPr="00050935"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  <w:t>Кабинет зав. кафедрой</w:t>
            </w:r>
          </w:p>
        </w:tc>
        <w:tc>
          <w:tcPr>
            <w:tcW w:w="340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50935" w:rsidRPr="00050935" w:rsidRDefault="00050935" w:rsidP="00050935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</w:pPr>
            <w:r w:rsidRPr="00050935"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  <w:t xml:space="preserve">Г. Уфа, </w:t>
            </w:r>
            <w:proofErr w:type="spellStart"/>
            <w:r w:rsidRPr="00050935"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  <w:t>ул</w:t>
            </w:r>
            <w:proofErr w:type="gramStart"/>
            <w:r w:rsidRPr="00050935"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  <w:t>.Н</w:t>
            </w:r>
            <w:proofErr w:type="gramEnd"/>
            <w:r w:rsidRPr="00050935"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  <w:t>ежинская</w:t>
            </w:r>
            <w:proofErr w:type="spellEnd"/>
            <w:r w:rsidRPr="00050935"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  <w:t xml:space="preserve"> 28, ГКБ № 13, 1 этаж</w:t>
            </w:r>
          </w:p>
        </w:tc>
        <w:tc>
          <w:tcPr>
            <w:tcW w:w="319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50935" w:rsidRPr="00050935" w:rsidRDefault="00050935" w:rsidP="00050935">
            <w:pPr>
              <w:widowControl w:val="0"/>
              <w:shd w:val="clear" w:color="auto" w:fill="FFFFFF"/>
              <w:suppressAutoHyphens/>
              <w:autoSpaceDN w:val="0"/>
              <w:spacing w:line="276" w:lineRule="auto"/>
              <w:jc w:val="both"/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</w:pPr>
            <w:r w:rsidRPr="00050935"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  <w:t>Учебная аудитория оснащена</w:t>
            </w:r>
          </w:p>
          <w:p w:rsidR="00050935" w:rsidRPr="00050935" w:rsidRDefault="00050935" w:rsidP="00050935">
            <w:pPr>
              <w:widowControl w:val="0"/>
              <w:shd w:val="clear" w:color="auto" w:fill="FFFFFF"/>
              <w:suppressAutoHyphens/>
              <w:autoSpaceDE w:val="0"/>
              <w:autoSpaceDN w:val="0"/>
              <w:spacing w:line="276" w:lineRule="auto"/>
              <w:jc w:val="both"/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</w:pPr>
            <w:r w:rsidRPr="00050935"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  <w:t>компьютерной техникой, мультимедийным проектором, подключение к сети «Интернет»</w:t>
            </w:r>
          </w:p>
        </w:tc>
      </w:tr>
      <w:tr w:rsidR="00050935" w:rsidRPr="00050935" w:rsidTr="00951F4C">
        <w:tc>
          <w:tcPr>
            <w:tcW w:w="55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50935" w:rsidRPr="00050935" w:rsidRDefault="00050935" w:rsidP="00050935">
            <w:pPr>
              <w:widowControl w:val="0"/>
              <w:suppressLineNumbers/>
              <w:shd w:val="clear" w:color="auto" w:fill="FFFFFF"/>
              <w:suppressAutoHyphens/>
              <w:autoSpaceDN w:val="0"/>
              <w:spacing w:line="276" w:lineRule="auto"/>
              <w:jc w:val="center"/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</w:pPr>
            <w:r w:rsidRPr="00050935"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  <w:t>2.</w:t>
            </w:r>
          </w:p>
        </w:tc>
        <w:tc>
          <w:tcPr>
            <w:tcW w:w="24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50935" w:rsidRPr="00050935" w:rsidRDefault="00050935" w:rsidP="00050935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</w:pPr>
            <w:r w:rsidRPr="00050935"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  <w:t>Уч. Комната</w:t>
            </w:r>
          </w:p>
        </w:tc>
        <w:tc>
          <w:tcPr>
            <w:tcW w:w="340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50935" w:rsidRPr="00050935" w:rsidRDefault="00050935" w:rsidP="00050935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</w:pPr>
            <w:r w:rsidRPr="00050935"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  <w:t xml:space="preserve">Г. Уфа, </w:t>
            </w:r>
            <w:proofErr w:type="spellStart"/>
            <w:r w:rsidRPr="00050935"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  <w:t>ул</w:t>
            </w:r>
            <w:proofErr w:type="gramStart"/>
            <w:r w:rsidRPr="00050935"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  <w:t>.Н</w:t>
            </w:r>
            <w:proofErr w:type="gramEnd"/>
            <w:r w:rsidRPr="00050935"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  <w:t>ежинская</w:t>
            </w:r>
            <w:proofErr w:type="spellEnd"/>
            <w:r w:rsidRPr="00050935"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  <w:t xml:space="preserve"> 28, ГКБ №13, 3 этаж</w:t>
            </w:r>
          </w:p>
        </w:tc>
        <w:tc>
          <w:tcPr>
            <w:tcW w:w="319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50935" w:rsidRPr="00050935" w:rsidRDefault="00050935" w:rsidP="00050935">
            <w:pPr>
              <w:widowControl w:val="0"/>
              <w:shd w:val="clear" w:color="auto" w:fill="FFFFFF"/>
              <w:suppressAutoHyphens/>
              <w:autoSpaceDN w:val="0"/>
              <w:spacing w:line="276" w:lineRule="auto"/>
              <w:jc w:val="both"/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</w:pPr>
            <w:r w:rsidRPr="00050935"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  <w:t>Учебная аудитория оснащена</w:t>
            </w:r>
          </w:p>
          <w:p w:rsidR="00050935" w:rsidRPr="00050935" w:rsidRDefault="00050935" w:rsidP="00050935">
            <w:pPr>
              <w:widowControl w:val="0"/>
              <w:shd w:val="clear" w:color="auto" w:fill="FFFFFF"/>
              <w:suppressAutoHyphens/>
              <w:autoSpaceDE w:val="0"/>
              <w:autoSpaceDN w:val="0"/>
              <w:spacing w:line="276" w:lineRule="auto"/>
              <w:jc w:val="both"/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</w:pPr>
            <w:r w:rsidRPr="00050935"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  <w:t>компьютерной техникой.</w:t>
            </w:r>
          </w:p>
        </w:tc>
      </w:tr>
      <w:tr w:rsidR="00050935" w:rsidRPr="00050935" w:rsidTr="00951F4C">
        <w:tc>
          <w:tcPr>
            <w:tcW w:w="55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50935" w:rsidRPr="00050935" w:rsidRDefault="00050935" w:rsidP="00050935">
            <w:pPr>
              <w:widowControl w:val="0"/>
              <w:suppressLineNumbers/>
              <w:shd w:val="clear" w:color="auto" w:fill="FFFFFF"/>
              <w:suppressAutoHyphens/>
              <w:autoSpaceDN w:val="0"/>
              <w:spacing w:line="276" w:lineRule="auto"/>
              <w:jc w:val="center"/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</w:pPr>
            <w:r w:rsidRPr="00050935"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  <w:t>3.</w:t>
            </w:r>
          </w:p>
        </w:tc>
        <w:tc>
          <w:tcPr>
            <w:tcW w:w="24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50935" w:rsidRPr="00050935" w:rsidRDefault="00050935" w:rsidP="00050935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</w:pPr>
            <w:r w:rsidRPr="00050935"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  <w:t>Уч. Комната</w:t>
            </w:r>
          </w:p>
        </w:tc>
        <w:tc>
          <w:tcPr>
            <w:tcW w:w="340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50935" w:rsidRPr="00050935" w:rsidRDefault="00050935" w:rsidP="00050935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</w:pPr>
            <w:r w:rsidRPr="00050935"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  <w:t xml:space="preserve">Г. Уфа, </w:t>
            </w:r>
            <w:proofErr w:type="spellStart"/>
            <w:r w:rsidRPr="00050935"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  <w:t>ул</w:t>
            </w:r>
            <w:proofErr w:type="gramStart"/>
            <w:r w:rsidRPr="00050935"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  <w:t>.Н</w:t>
            </w:r>
            <w:proofErr w:type="gramEnd"/>
            <w:r w:rsidRPr="00050935"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  <w:t>ежинская</w:t>
            </w:r>
            <w:proofErr w:type="spellEnd"/>
            <w:r w:rsidRPr="00050935"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  <w:t xml:space="preserve"> 28, ГКБ №13, 4 этаж</w:t>
            </w:r>
          </w:p>
        </w:tc>
        <w:tc>
          <w:tcPr>
            <w:tcW w:w="319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50935" w:rsidRPr="00050935" w:rsidRDefault="00050935" w:rsidP="00050935">
            <w:pPr>
              <w:widowControl w:val="0"/>
              <w:shd w:val="clear" w:color="auto" w:fill="FFFFFF"/>
              <w:suppressAutoHyphens/>
              <w:autoSpaceDN w:val="0"/>
              <w:spacing w:line="276" w:lineRule="auto"/>
              <w:jc w:val="both"/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</w:pPr>
            <w:r w:rsidRPr="00050935"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  <w:t>Учебная аудитория оснащена</w:t>
            </w:r>
          </w:p>
          <w:p w:rsidR="00050935" w:rsidRPr="00050935" w:rsidRDefault="00050935" w:rsidP="00050935">
            <w:pPr>
              <w:widowControl w:val="0"/>
              <w:shd w:val="clear" w:color="auto" w:fill="FFFFFF"/>
              <w:suppressAutoHyphens/>
              <w:autoSpaceDE w:val="0"/>
              <w:autoSpaceDN w:val="0"/>
              <w:spacing w:line="276" w:lineRule="auto"/>
              <w:jc w:val="both"/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</w:pPr>
            <w:r w:rsidRPr="00050935"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  <w:t>компьютерной техникой.</w:t>
            </w:r>
          </w:p>
        </w:tc>
      </w:tr>
      <w:tr w:rsidR="00050935" w:rsidRPr="00050935" w:rsidTr="00951F4C">
        <w:tc>
          <w:tcPr>
            <w:tcW w:w="55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50935" w:rsidRPr="00050935" w:rsidRDefault="00050935" w:rsidP="00050935">
            <w:pPr>
              <w:widowControl w:val="0"/>
              <w:suppressLineNumbers/>
              <w:shd w:val="clear" w:color="auto" w:fill="FFFFFF"/>
              <w:suppressAutoHyphens/>
              <w:autoSpaceDN w:val="0"/>
              <w:spacing w:line="276" w:lineRule="auto"/>
              <w:jc w:val="center"/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</w:pPr>
            <w:r w:rsidRPr="00050935"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  <w:t>4.</w:t>
            </w:r>
          </w:p>
        </w:tc>
        <w:tc>
          <w:tcPr>
            <w:tcW w:w="24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50935" w:rsidRPr="00050935" w:rsidRDefault="00050935" w:rsidP="00050935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</w:pPr>
            <w:r w:rsidRPr="00050935"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  <w:t>Уч. Лаборатория</w:t>
            </w:r>
          </w:p>
        </w:tc>
        <w:tc>
          <w:tcPr>
            <w:tcW w:w="340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50935" w:rsidRPr="00050935" w:rsidRDefault="00050935" w:rsidP="00050935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</w:pPr>
            <w:r w:rsidRPr="00050935"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  <w:t xml:space="preserve">Г. Уфа, </w:t>
            </w:r>
            <w:proofErr w:type="spellStart"/>
            <w:r w:rsidRPr="00050935"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  <w:t>ул</w:t>
            </w:r>
            <w:proofErr w:type="gramStart"/>
            <w:r w:rsidRPr="00050935"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  <w:t>.Н</w:t>
            </w:r>
            <w:proofErr w:type="gramEnd"/>
            <w:r w:rsidRPr="00050935"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  <w:t>ежинская</w:t>
            </w:r>
            <w:proofErr w:type="spellEnd"/>
            <w:r w:rsidRPr="00050935"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  <w:t xml:space="preserve"> 28, ГКБ №13, 1 этаж</w:t>
            </w:r>
          </w:p>
        </w:tc>
        <w:tc>
          <w:tcPr>
            <w:tcW w:w="319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50935" w:rsidRPr="00050935" w:rsidRDefault="00050935" w:rsidP="00050935">
            <w:pPr>
              <w:widowControl w:val="0"/>
              <w:shd w:val="clear" w:color="auto" w:fill="FFFFFF"/>
              <w:suppressAutoHyphens/>
              <w:autoSpaceDN w:val="0"/>
              <w:spacing w:line="276" w:lineRule="auto"/>
              <w:jc w:val="both"/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</w:pPr>
            <w:r w:rsidRPr="00050935"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  <w:t>Учебная аудитория оснащена</w:t>
            </w:r>
          </w:p>
          <w:p w:rsidR="00050935" w:rsidRPr="00050935" w:rsidRDefault="00050935" w:rsidP="00050935">
            <w:pPr>
              <w:widowControl w:val="0"/>
              <w:shd w:val="clear" w:color="auto" w:fill="FFFFFF"/>
              <w:suppressAutoHyphens/>
              <w:autoSpaceDE w:val="0"/>
              <w:autoSpaceDN w:val="0"/>
              <w:spacing w:line="276" w:lineRule="auto"/>
              <w:jc w:val="both"/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</w:pPr>
            <w:r w:rsidRPr="00050935"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  <w:t>компьютерной техникой.</w:t>
            </w:r>
          </w:p>
        </w:tc>
      </w:tr>
      <w:tr w:rsidR="00050935" w:rsidRPr="00050935" w:rsidTr="00951F4C">
        <w:tc>
          <w:tcPr>
            <w:tcW w:w="55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50935" w:rsidRPr="00050935" w:rsidRDefault="00050935" w:rsidP="00050935">
            <w:pPr>
              <w:widowControl w:val="0"/>
              <w:suppressLineNumbers/>
              <w:shd w:val="clear" w:color="auto" w:fill="FFFFFF"/>
              <w:suppressAutoHyphens/>
              <w:autoSpaceDN w:val="0"/>
              <w:spacing w:line="276" w:lineRule="auto"/>
              <w:jc w:val="center"/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</w:pPr>
            <w:r w:rsidRPr="00050935"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  <w:t>5.</w:t>
            </w:r>
          </w:p>
        </w:tc>
        <w:tc>
          <w:tcPr>
            <w:tcW w:w="24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50935" w:rsidRPr="00050935" w:rsidRDefault="00050935" w:rsidP="00050935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</w:pPr>
            <w:r w:rsidRPr="00050935"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  <w:t>Уч. Комната</w:t>
            </w:r>
          </w:p>
        </w:tc>
        <w:tc>
          <w:tcPr>
            <w:tcW w:w="340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50935" w:rsidRPr="00050935" w:rsidRDefault="00050935" w:rsidP="00050935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</w:pPr>
            <w:r w:rsidRPr="00050935"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  <w:t xml:space="preserve">Г. Уфа, </w:t>
            </w:r>
            <w:proofErr w:type="spellStart"/>
            <w:r w:rsidRPr="00050935"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  <w:t>ул</w:t>
            </w:r>
            <w:proofErr w:type="gramStart"/>
            <w:r w:rsidRPr="00050935"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  <w:t>.Н</w:t>
            </w:r>
            <w:proofErr w:type="gramEnd"/>
            <w:r w:rsidRPr="00050935"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  <w:t>ежинская</w:t>
            </w:r>
            <w:proofErr w:type="spellEnd"/>
            <w:r w:rsidRPr="00050935"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  <w:t xml:space="preserve"> 28, ГКБ №13, 6 этаж</w:t>
            </w:r>
          </w:p>
        </w:tc>
        <w:tc>
          <w:tcPr>
            <w:tcW w:w="319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50935" w:rsidRPr="00050935" w:rsidRDefault="00050935" w:rsidP="00050935">
            <w:pPr>
              <w:widowControl w:val="0"/>
              <w:shd w:val="clear" w:color="auto" w:fill="FFFFFF"/>
              <w:suppressAutoHyphens/>
              <w:autoSpaceDN w:val="0"/>
              <w:spacing w:line="276" w:lineRule="auto"/>
              <w:jc w:val="both"/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</w:pPr>
            <w:r w:rsidRPr="00050935"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  <w:t>Учебная аудитория оснащена</w:t>
            </w:r>
          </w:p>
          <w:p w:rsidR="00050935" w:rsidRPr="00050935" w:rsidRDefault="00050935" w:rsidP="00050935">
            <w:pPr>
              <w:widowControl w:val="0"/>
              <w:shd w:val="clear" w:color="auto" w:fill="FFFFFF"/>
              <w:suppressAutoHyphens/>
              <w:autoSpaceDE w:val="0"/>
              <w:autoSpaceDN w:val="0"/>
              <w:spacing w:line="276" w:lineRule="auto"/>
              <w:jc w:val="both"/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</w:pPr>
            <w:r w:rsidRPr="00050935"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  <w:t>компьютерной техникой.</w:t>
            </w:r>
          </w:p>
        </w:tc>
      </w:tr>
      <w:tr w:rsidR="00050935" w:rsidRPr="00050935" w:rsidTr="00951F4C">
        <w:tc>
          <w:tcPr>
            <w:tcW w:w="55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50935" w:rsidRPr="00050935" w:rsidRDefault="00050935" w:rsidP="00050935">
            <w:pPr>
              <w:widowControl w:val="0"/>
              <w:suppressLineNumbers/>
              <w:shd w:val="clear" w:color="auto" w:fill="FFFFFF"/>
              <w:suppressAutoHyphens/>
              <w:autoSpaceDN w:val="0"/>
              <w:spacing w:line="276" w:lineRule="auto"/>
              <w:jc w:val="center"/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</w:pPr>
            <w:r w:rsidRPr="00050935"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  <w:t>6.</w:t>
            </w:r>
          </w:p>
        </w:tc>
        <w:tc>
          <w:tcPr>
            <w:tcW w:w="24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50935" w:rsidRPr="00050935" w:rsidRDefault="00050935" w:rsidP="00050935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</w:pPr>
            <w:r w:rsidRPr="00050935"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  <w:t>Уч. Комната</w:t>
            </w:r>
          </w:p>
        </w:tc>
        <w:tc>
          <w:tcPr>
            <w:tcW w:w="340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50935" w:rsidRPr="00050935" w:rsidRDefault="00050935" w:rsidP="00050935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</w:pPr>
            <w:r w:rsidRPr="00050935"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  <w:t xml:space="preserve">Г. Уфа, </w:t>
            </w:r>
            <w:proofErr w:type="spellStart"/>
            <w:r w:rsidRPr="00050935"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  <w:t>ул</w:t>
            </w:r>
            <w:proofErr w:type="gramStart"/>
            <w:r w:rsidRPr="00050935"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  <w:t>.Н</w:t>
            </w:r>
            <w:proofErr w:type="gramEnd"/>
            <w:r w:rsidRPr="00050935"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  <w:t>ежинская</w:t>
            </w:r>
            <w:proofErr w:type="spellEnd"/>
            <w:r w:rsidRPr="00050935"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  <w:t xml:space="preserve"> 28, ГКБ №13, 7 этаж</w:t>
            </w:r>
          </w:p>
        </w:tc>
        <w:tc>
          <w:tcPr>
            <w:tcW w:w="319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50935" w:rsidRPr="00050935" w:rsidRDefault="00050935" w:rsidP="00050935">
            <w:pPr>
              <w:widowControl w:val="0"/>
              <w:shd w:val="clear" w:color="auto" w:fill="FFFFFF"/>
              <w:suppressAutoHyphens/>
              <w:autoSpaceDN w:val="0"/>
              <w:spacing w:line="276" w:lineRule="auto"/>
              <w:jc w:val="both"/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</w:pPr>
            <w:r w:rsidRPr="00050935"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  <w:t>Учебная аудитория оснащена</w:t>
            </w:r>
          </w:p>
          <w:p w:rsidR="00050935" w:rsidRPr="00050935" w:rsidRDefault="00050935" w:rsidP="00050935">
            <w:pPr>
              <w:widowControl w:val="0"/>
              <w:shd w:val="clear" w:color="auto" w:fill="FFFFFF"/>
              <w:suppressAutoHyphens/>
              <w:autoSpaceDE w:val="0"/>
              <w:autoSpaceDN w:val="0"/>
              <w:spacing w:line="276" w:lineRule="auto"/>
              <w:jc w:val="both"/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</w:pPr>
            <w:r w:rsidRPr="00050935"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  <w:t>компьютерной техникой, подключение к сети «Интернет»</w:t>
            </w:r>
          </w:p>
        </w:tc>
      </w:tr>
      <w:tr w:rsidR="00050935" w:rsidRPr="00050935" w:rsidTr="00951F4C">
        <w:tc>
          <w:tcPr>
            <w:tcW w:w="55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50935" w:rsidRPr="00050935" w:rsidRDefault="00050935" w:rsidP="00050935">
            <w:pPr>
              <w:widowControl w:val="0"/>
              <w:suppressLineNumbers/>
              <w:shd w:val="clear" w:color="auto" w:fill="FFFFFF"/>
              <w:suppressAutoHyphens/>
              <w:autoSpaceDN w:val="0"/>
              <w:spacing w:line="276" w:lineRule="auto"/>
              <w:jc w:val="center"/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</w:pPr>
            <w:r w:rsidRPr="00050935"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  <w:t>7.</w:t>
            </w:r>
          </w:p>
        </w:tc>
        <w:tc>
          <w:tcPr>
            <w:tcW w:w="24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50935" w:rsidRPr="00050935" w:rsidRDefault="00050935" w:rsidP="00050935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</w:pPr>
            <w:r w:rsidRPr="00050935"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  <w:t>Уч. Комната</w:t>
            </w:r>
          </w:p>
        </w:tc>
        <w:tc>
          <w:tcPr>
            <w:tcW w:w="340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50935" w:rsidRPr="00050935" w:rsidRDefault="00050935" w:rsidP="00050935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</w:pPr>
            <w:r w:rsidRPr="00050935"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  <w:t xml:space="preserve">Г. Уфа, </w:t>
            </w:r>
            <w:proofErr w:type="spellStart"/>
            <w:r w:rsidRPr="00050935"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  <w:t>ул</w:t>
            </w:r>
            <w:proofErr w:type="gramStart"/>
            <w:r w:rsidRPr="00050935"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  <w:t>.Н</w:t>
            </w:r>
            <w:proofErr w:type="gramEnd"/>
            <w:r w:rsidRPr="00050935"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  <w:t>ежинская</w:t>
            </w:r>
            <w:proofErr w:type="spellEnd"/>
            <w:r w:rsidRPr="00050935"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  <w:t xml:space="preserve"> 28, ГКБ №13, 8 этаж</w:t>
            </w:r>
          </w:p>
        </w:tc>
        <w:tc>
          <w:tcPr>
            <w:tcW w:w="319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50935" w:rsidRPr="00050935" w:rsidRDefault="00050935" w:rsidP="00050935">
            <w:pPr>
              <w:widowControl w:val="0"/>
              <w:shd w:val="clear" w:color="auto" w:fill="FFFFFF"/>
              <w:suppressAutoHyphens/>
              <w:autoSpaceDN w:val="0"/>
              <w:spacing w:line="276" w:lineRule="auto"/>
              <w:jc w:val="both"/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</w:pPr>
            <w:r w:rsidRPr="00050935"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  <w:t>Учебная аудитория оснащена</w:t>
            </w:r>
          </w:p>
          <w:p w:rsidR="00050935" w:rsidRPr="00050935" w:rsidRDefault="00050935" w:rsidP="00050935">
            <w:pPr>
              <w:widowControl w:val="0"/>
              <w:shd w:val="clear" w:color="auto" w:fill="FFFFFF"/>
              <w:suppressAutoHyphens/>
              <w:autoSpaceDE w:val="0"/>
              <w:autoSpaceDN w:val="0"/>
              <w:spacing w:line="276" w:lineRule="auto"/>
              <w:jc w:val="both"/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</w:pPr>
            <w:r w:rsidRPr="00050935"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  <w:t>компьютерной техникой.</w:t>
            </w:r>
          </w:p>
        </w:tc>
      </w:tr>
      <w:tr w:rsidR="00050935" w:rsidRPr="00050935" w:rsidTr="00951F4C">
        <w:tc>
          <w:tcPr>
            <w:tcW w:w="55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50935" w:rsidRPr="00050935" w:rsidRDefault="00050935" w:rsidP="00050935">
            <w:pPr>
              <w:widowControl w:val="0"/>
              <w:suppressLineNumbers/>
              <w:shd w:val="clear" w:color="auto" w:fill="FFFFFF"/>
              <w:suppressAutoHyphens/>
              <w:autoSpaceDN w:val="0"/>
              <w:spacing w:line="276" w:lineRule="auto"/>
              <w:jc w:val="center"/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</w:pPr>
            <w:r w:rsidRPr="00050935"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  <w:t>8.</w:t>
            </w:r>
          </w:p>
        </w:tc>
        <w:tc>
          <w:tcPr>
            <w:tcW w:w="24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50935" w:rsidRPr="00050935" w:rsidRDefault="00050935" w:rsidP="00050935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</w:pPr>
            <w:r w:rsidRPr="00050935"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  <w:t>Уч. Комната</w:t>
            </w:r>
          </w:p>
        </w:tc>
        <w:tc>
          <w:tcPr>
            <w:tcW w:w="340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50935" w:rsidRPr="00050935" w:rsidRDefault="00050935" w:rsidP="00050935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</w:pPr>
            <w:r w:rsidRPr="00050935"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  <w:t xml:space="preserve">Г. Уфа, </w:t>
            </w:r>
            <w:proofErr w:type="spellStart"/>
            <w:r w:rsidRPr="00050935"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  <w:t>ул</w:t>
            </w:r>
            <w:proofErr w:type="gramStart"/>
            <w:r w:rsidRPr="00050935"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  <w:t>.Н</w:t>
            </w:r>
            <w:proofErr w:type="gramEnd"/>
            <w:r w:rsidRPr="00050935"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  <w:t>ежинская</w:t>
            </w:r>
            <w:proofErr w:type="spellEnd"/>
            <w:r w:rsidRPr="00050935"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  <w:t xml:space="preserve"> 28, ГКБ №13, 8 этаж</w:t>
            </w:r>
          </w:p>
        </w:tc>
        <w:tc>
          <w:tcPr>
            <w:tcW w:w="319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50935" w:rsidRPr="00050935" w:rsidRDefault="00050935" w:rsidP="00050935">
            <w:pPr>
              <w:widowControl w:val="0"/>
              <w:shd w:val="clear" w:color="auto" w:fill="FFFFFF"/>
              <w:suppressAutoHyphens/>
              <w:autoSpaceDN w:val="0"/>
              <w:spacing w:line="276" w:lineRule="auto"/>
              <w:jc w:val="both"/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</w:pPr>
            <w:r w:rsidRPr="00050935"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  <w:t>Учебная аудитория оснащена</w:t>
            </w:r>
          </w:p>
          <w:p w:rsidR="00050935" w:rsidRPr="00050935" w:rsidRDefault="00050935" w:rsidP="00050935">
            <w:pPr>
              <w:widowControl w:val="0"/>
              <w:shd w:val="clear" w:color="auto" w:fill="FFFFFF"/>
              <w:suppressAutoHyphens/>
              <w:autoSpaceDE w:val="0"/>
              <w:autoSpaceDN w:val="0"/>
              <w:spacing w:line="276" w:lineRule="auto"/>
              <w:jc w:val="both"/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</w:pPr>
            <w:r w:rsidRPr="00050935"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  <w:t>компьютерной техникой.</w:t>
            </w:r>
          </w:p>
        </w:tc>
      </w:tr>
      <w:tr w:rsidR="00050935" w:rsidRPr="00050935" w:rsidTr="00951F4C">
        <w:tc>
          <w:tcPr>
            <w:tcW w:w="55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50935" w:rsidRPr="00050935" w:rsidRDefault="00050935" w:rsidP="00050935">
            <w:pPr>
              <w:widowControl w:val="0"/>
              <w:suppressLineNumbers/>
              <w:shd w:val="clear" w:color="auto" w:fill="FFFFFF"/>
              <w:suppressAutoHyphens/>
              <w:autoSpaceDN w:val="0"/>
              <w:spacing w:line="276" w:lineRule="auto"/>
              <w:jc w:val="center"/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</w:pPr>
            <w:r w:rsidRPr="00050935"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  <w:t>9.</w:t>
            </w:r>
          </w:p>
        </w:tc>
        <w:tc>
          <w:tcPr>
            <w:tcW w:w="24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50935" w:rsidRPr="00050935" w:rsidRDefault="00050935" w:rsidP="00050935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</w:pPr>
            <w:r w:rsidRPr="00050935"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  <w:t>Уч. Комната</w:t>
            </w:r>
          </w:p>
        </w:tc>
        <w:tc>
          <w:tcPr>
            <w:tcW w:w="340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50935" w:rsidRPr="00050935" w:rsidRDefault="00050935" w:rsidP="00050935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</w:pPr>
            <w:r w:rsidRPr="00050935"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  <w:t xml:space="preserve">Г. Уфа, </w:t>
            </w:r>
            <w:proofErr w:type="spellStart"/>
            <w:r w:rsidRPr="00050935"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  <w:t>ул</w:t>
            </w:r>
            <w:proofErr w:type="gramStart"/>
            <w:r w:rsidRPr="00050935"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  <w:t>.Н</w:t>
            </w:r>
            <w:proofErr w:type="gramEnd"/>
            <w:r w:rsidRPr="00050935"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  <w:t>ежинская</w:t>
            </w:r>
            <w:proofErr w:type="spellEnd"/>
            <w:r w:rsidRPr="00050935"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  <w:t xml:space="preserve"> 28, ГКБ №13, 9 этаж</w:t>
            </w:r>
          </w:p>
        </w:tc>
        <w:tc>
          <w:tcPr>
            <w:tcW w:w="319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50935" w:rsidRPr="00050935" w:rsidRDefault="00050935" w:rsidP="00050935">
            <w:pPr>
              <w:widowControl w:val="0"/>
              <w:shd w:val="clear" w:color="auto" w:fill="FFFFFF"/>
              <w:suppressAutoHyphens/>
              <w:autoSpaceDN w:val="0"/>
              <w:spacing w:line="276" w:lineRule="auto"/>
              <w:jc w:val="both"/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</w:pPr>
            <w:r w:rsidRPr="00050935"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  <w:t>Учебная аудитория оснащена</w:t>
            </w:r>
          </w:p>
          <w:p w:rsidR="00050935" w:rsidRPr="00050935" w:rsidRDefault="00050935" w:rsidP="00050935">
            <w:pPr>
              <w:widowControl w:val="0"/>
              <w:shd w:val="clear" w:color="auto" w:fill="FFFFFF"/>
              <w:suppressAutoHyphens/>
              <w:autoSpaceDE w:val="0"/>
              <w:autoSpaceDN w:val="0"/>
              <w:spacing w:line="276" w:lineRule="auto"/>
              <w:jc w:val="both"/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</w:pPr>
            <w:r w:rsidRPr="00050935"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  <w:t>компьютерной техникой.</w:t>
            </w:r>
          </w:p>
        </w:tc>
      </w:tr>
      <w:tr w:rsidR="00050935" w:rsidRPr="00050935" w:rsidTr="00951F4C">
        <w:tc>
          <w:tcPr>
            <w:tcW w:w="555" w:type="dxa"/>
            <w:tcBorders>
              <w:top w:val="nil"/>
              <w:left w:val="single" w:sz="2" w:space="0" w:color="000000"/>
              <w:bottom w:val="nil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50935" w:rsidRPr="00050935" w:rsidRDefault="00050935" w:rsidP="00050935">
            <w:pPr>
              <w:widowControl w:val="0"/>
              <w:suppressLineNumbers/>
              <w:shd w:val="clear" w:color="auto" w:fill="FFFFFF"/>
              <w:suppressAutoHyphens/>
              <w:autoSpaceDN w:val="0"/>
              <w:spacing w:line="276" w:lineRule="auto"/>
              <w:jc w:val="center"/>
              <w:rPr>
                <w:color w:val="000000"/>
                <w:kern w:val="3"/>
                <w:sz w:val="20"/>
                <w:szCs w:val="20"/>
                <w:shd w:val="clear" w:color="auto" w:fill="FFFFFF"/>
                <w:lang w:val="en-US" w:eastAsia="zh-CN"/>
              </w:rPr>
            </w:pPr>
            <w:r w:rsidRPr="00050935">
              <w:rPr>
                <w:color w:val="000000"/>
                <w:kern w:val="3"/>
                <w:sz w:val="20"/>
                <w:szCs w:val="20"/>
                <w:shd w:val="clear" w:color="auto" w:fill="FFFFFF"/>
                <w:lang w:val="en-US" w:eastAsia="zh-CN"/>
              </w:rPr>
              <w:t>10.</w:t>
            </w:r>
          </w:p>
        </w:tc>
        <w:tc>
          <w:tcPr>
            <w:tcW w:w="2475" w:type="dxa"/>
            <w:tcBorders>
              <w:top w:val="nil"/>
              <w:left w:val="single" w:sz="2" w:space="0" w:color="000000"/>
              <w:bottom w:val="nil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50935" w:rsidRPr="00050935" w:rsidRDefault="00050935" w:rsidP="00050935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</w:pPr>
            <w:r w:rsidRPr="00050935"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  <w:t>Уч. Комната</w:t>
            </w:r>
          </w:p>
        </w:tc>
        <w:tc>
          <w:tcPr>
            <w:tcW w:w="3405" w:type="dxa"/>
            <w:tcBorders>
              <w:top w:val="nil"/>
              <w:left w:val="single" w:sz="2" w:space="0" w:color="000000"/>
              <w:bottom w:val="nil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50935" w:rsidRPr="00050935" w:rsidRDefault="00050935" w:rsidP="00050935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</w:pPr>
            <w:r w:rsidRPr="00050935"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  <w:t xml:space="preserve">Г. Уфа, </w:t>
            </w:r>
            <w:proofErr w:type="spellStart"/>
            <w:r w:rsidRPr="00050935"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  <w:t>ул</w:t>
            </w:r>
            <w:proofErr w:type="gramStart"/>
            <w:r w:rsidRPr="00050935"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  <w:t>.Н</w:t>
            </w:r>
            <w:proofErr w:type="gramEnd"/>
            <w:r w:rsidRPr="00050935"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  <w:t>ежинская</w:t>
            </w:r>
            <w:proofErr w:type="spellEnd"/>
            <w:r w:rsidRPr="00050935"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  <w:t xml:space="preserve"> 28, ГКБ №13, 5 этаж</w:t>
            </w:r>
          </w:p>
        </w:tc>
        <w:tc>
          <w:tcPr>
            <w:tcW w:w="319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50935" w:rsidRPr="00050935" w:rsidRDefault="00050935" w:rsidP="00050935">
            <w:pPr>
              <w:widowControl w:val="0"/>
              <w:shd w:val="clear" w:color="auto" w:fill="FFFFFF"/>
              <w:suppressAutoHyphens/>
              <w:autoSpaceDN w:val="0"/>
              <w:spacing w:line="276" w:lineRule="auto"/>
              <w:jc w:val="both"/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</w:pPr>
            <w:r w:rsidRPr="00050935"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  <w:t>Учебная аудитория оснащена</w:t>
            </w:r>
          </w:p>
          <w:p w:rsidR="00050935" w:rsidRPr="00050935" w:rsidRDefault="00050935" w:rsidP="00050935">
            <w:pPr>
              <w:widowControl w:val="0"/>
              <w:shd w:val="clear" w:color="auto" w:fill="FFFFFF"/>
              <w:suppressAutoHyphens/>
              <w:autoSpaceDE w:val="0"/>
              <w:autoSpaceDN w:val="0"/>
              <w:spacing w:line="276" w:lineRule="auto"/>
              <w:jc w:val="both"/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</w:pPr>
            <w:r w:rsidRPr="00050935"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  <w:t>компьютерной техникой.</w:t>
            </w:r>
          </w:p>
        </w:tc>
      </w:tr>
      <w:tr w:rsidR="00050935" w:rsidRPr="00050935" w:rsidTr="00951F4C">
        <w:tc>
          <w:tcPr>
            <w:tcW w:w="55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50935" w:rsidRPr="00050935" w:rsidRDefault="00050935" w:rsidP="00050935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ar-SA"/>
              </w:rPr>
            </w:pPr>
            <w:r w:rsidRPr="00050935"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ar-SA"/>
              </w:rPr>
              <w:t>11</w:t>
            </w:r>
          </w:p>
        </w:tc>
        <w:tc>
          <w:tcPr>
            <w:tcW w:w="24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50935" w:rsidRPr="00050935" w:rsidRDefault="00050935" w:rsidP="00050935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</w:pPr>
            <w:r w:rsidRPr="00050935"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  <w:t>Уч. Комната</w:t>
            </w:r>
          </w:p>
        </w:tc>
        <w:tc>
          <w:tcPr>
            <w:tcW w:w="340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50935" w:rsidRPr="00050935" w:rsidRDefault="00050935" w:rsidP="00050935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276" w:lineRule="auto"/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</w:pPr>
            <w:r w:rsidRPr="00050935"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  <w:t xml:space="preserve">Г. Уфа, ул. Достоевского, 132, ГБУЗ РБ РКБ </w:t>
            </w:r>
            <w:proofErr w:type="spellStart"/>
            <w:r w:rsidRPr="00050935"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  <w:t>им.Г.Г.Куватова</w:t>
            </w:r>
            <w:proofErr w:type="spellEnd"/>
            <w:r w:rsidRPr="00050935"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  <w:t>,        5 этаж</w:t>
            </w:r>
          </w:p>
        </w:tc>
        <w:tc>
          <w:tcPr>
            <w:tcW w:w="319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50935" w:rsidRPr="00050935" w:rsidRDefault="00050935" w:rsidP="00050935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</w:pPr>
            <w:r w:rsidRPr="00050935"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  <w:t>Учебная аудитория оснащена</w:t>
            </w:r>
          </w:p>
          <w:p w:rsidR="00050935" w:rsidRPr="00050935" w:rsidRDefault="00050935" w:rsidP="00050935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</w:pPr>
            <w:r w:rsidRPr="00050935"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  <w:t>компьютерной техникой.</w:t>
            </w:r>
          </w:p>
        </w:tc>
      </w:tr>
    </w:tbl>
    <w:p w:rsidR="00050935" w:rsidRPr="00050935" w:rsidRDefault="00050935" w:rsidP="00050935">
      <w:pPr>
        <w:widowControl w:val="0"/>
        <w:shd w:val="clear" w:color="auto" w:fill="FFFFFF"/>
        <w:suppressAutoHyphens/>
        <w:autoSpaceDE w:val="0"/>
        <w:autoSpaceDN w:val="0"/>
        <w:jc w:val="center"/>
        <w:rPr>
          <w:rFonts w:eastAsia="DejaVu Sans"/>
          <w:color w:val="000000"/>
          <w:kern w:val="3"/>
          <w:sz w:val="24"/>
          <w:shd w:val="clear" w:color="auto" w:fill="FFFFFF"/>
          <w:lang w:eastAsia="zh-CN" w:bidi="ru-RU"/>
        </w:rPr>
      </w:pPr>
      <w:r w:rsidRPr="00050935">
        <w:rPr>
          <w:rFonts w:eastAsia="DejaVu Sans"/>
          <w:color w:val="000000"/>
          <w:kern w:val="3"/>
          <w:sz w:val="24"/>
          <w:shd w:val="clear" w:color="auto" w:fill="FFFFFF"/>
          <w:lang w:eastAsia="zh-CN" w:bidi="ru-RU"/>
        </w:rPr>
        <w:t>Аудитории, оборудованные мультимедийными и иными средствами обучения:</w:t>
      </w:r>
    </w:p>
    <w:p w:rsidR="00050935" w:rsidRPr="00050935" w:rsidRDefault="00050935" w:rsidP="00050935">
      <w:pPr>
        <w:widowControl w:val="0"/>
        <w:shd w:val="clear" w:color="auto" w:fill="FFFFFF"/>
        <w:suppressAutoHyphens/>
        <w:autoSpaceDN w:val="0"/>
        <w:rPr>
          <w:rFonts w:eastAsia="DejaVu Sans"/>
          <w:b/>
          <w:bCs/>
          <w:color w:val="000000"/>
          <w:kern w:val="3"/>
          <w:sz w:val="24"/>
          <w:shd w:val="clear" w:color="auto" w:fill="FFFFFF"/>
          <w:lang w:eastAsia="zh-CN" w:bidi="ru-RU"/>
        </w:rPr>
      </w:pPr>
    </w:p>
    <w:p w:rsidR="00050935" w:rsidRPr="00050935" w:rsidRDefault="00050935" w:rsidP="00050935">
      <w:pPr>
        <w:widowControl w:val="0"/>
        <w:shd w:val="clear" w:color="auto" w:fill="FFFFFF"/>
        <w:suppressAutoHyphens/>
        <w:autoSpaceDN w:val="0"/>
        <w:rPr>
          <w:rFonts w:eastAsia="DejaVu Sans"/>
          <w:b/>
          <w:bCs/>
          <w:color w:val="000000"/>
          <w:kern w:val="3"/>
          <w:sz w:val="24"/>
          <w:shd w:val="clear" w:color="auto" w:fill="FFFFFF"/>
          <w:lang w:eastAsia="zh-CN" w:bidi="ru-RU"/>
        </w:rPr>
      </w:pPr>
      <w:r w:rsidRPr="00050935">
        <w:rPr>
          <w:rFonts w:eastAsia="DejaVu Sans"/>
          <w:b/>
          <w:bCs/>
          <w:color w:val="000000"/>
          <w:kern w:val="3"/>
          <w:sz w:val="24"/>
          <w:shd w:val="clear" w:color="auto" w:fill="FFFFFF"/>
          <w:lang w:eastAsia="zh-CN" w:bidi="ru-RU"/>
        </w:rPr>
        <w:t>Учебные и клинические помещения</w:t>
      </w:r>
    </w:p>
    <w:p w:rsidR="00050935" w:rsidRPr="00050935" w:rsidRDefault="00050935" w:rsidP="00050935">
      <w:pPr>
        <w:widowControl w:val="0"/>
        <w:shd w:val="clear" w:color="auto" w:fill="FFFFFF"/>
        <w:suppressAutoHyphens/>
        <w:autoSpaceDN w:val="0"/>
        <w:rPr>
          <w:rFonts w:eastAsia="DejaVu Sans"/>
          <w:color w:val="000000"/>
          <w:kern w:val="3"/>
          <w:sz w:val="24"/>
          <w:shd w:val="clear" w:color="auto" w:fill="FFFFFF"/>
          <w:lang w:eastAsia="zh-CN" w:bidi="ru-RU"/>
        </w:rPr>
      </w:pPr>
    </w:p>
    <w:tbl>
      <w:tblPr>
        <w:tblW w:w="0" w:type="auto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431"/>
        <w:gridCol w:w="3350"/>
        <w:gridCol w:w="2611"/>
        <w:gridCol w:w="1027"/>
        <w:gridCol w:w="2054"/>
      </w:tblGrid>
      <w:tr w:rsidR="00050935" w:rsidRPr="00050935" w:rsidTr="00951F4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935" w:rsidRPr="00050935" w:rsidRDefault="00050935" w:rsidP="00050935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276" w:lineRule="auto"/>
              <w:jc w:val="center"/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050935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№</w:t>
            </w:r>
          </w:p>
          <w:p w:rsidR="00050935" w:rsidRPr="00050935" w:rsidRDefault="00050935" w:rsidP="00050935">
            <w:pPr>
              <w:widowControl w:val="0"/>
              <w:shd w:val="clear" w:color="auto" w:fill="FFFFFF"/>
              <w:suppressAutoHyphens/>
              <w:autoSpaceDN w:val="0"/>
              <w:spacing w:line="276" w:lineRule="auto"/>
              <w:jc w:val="center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proofErr w:type="spellStart"/>
            <w:r w:rsidRPr="00050935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пп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935" w:rsidRPr="00050935" w:rsidRDefault="00050935" w:rsidP="00050935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276" w:lineRule="auto"/>
              <w:jc w:val="center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050935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Учебные кабинеты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935" w:rsidRPr="00050935" w:rsidRDefault="00050935" w:rsidP="00050935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276" w:lineRule="auto"/>
              <w:jc w:val="center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050935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Место расположения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935" w:rsidRPr="00050935" w:rsidRDefault="00050935" w:rsidP="00050935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276" w:lineRule="auto"/>
              <w:jc w:val="center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050935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площадь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935" w:rsidRPr="00050935" w:rsidRDefault="00050935" w:rsidP="00050935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276" w:lineRule="auto"/>
              <w:jc w:val="center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050935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Количество посадочных мест</w:t>
            </w:r>
          </w:p>
        </w:tc>
      </w:tr>
      <w:tr w:rsidR="00050935" w:rsidRPr="00050935" w:rsidTr="00951F4C"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935" w:rsidRPr="00050935" w:rsidRDefault="00050935" w:rsidP="00050935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276" w:lineRule="auto"/>
              <w:jc w:val="center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050935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Учебные помещения</w:t>
            </w:r>
          </w:p>
        </w:tc>
      </w:tr>
      <w:tr w:rsidR="00050935" w:rsidRPr="00050935" w:rsidTr="00951F4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935" w:rsidRPr="00050935" w:rsidRDefault="00050935" w:rsidP="00050935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050935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935" w:rsidRPr="00050935" w:rsidRDefault="00050935" w:rsidP="00050935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050935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Кабинет зав. кафедры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935" w:rsidRPr="00050935" w:rsidRDefault="00050935" w:rsidP="00050935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050935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ГКБ № 13, 1 этаж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935" w:rsidRPr="00050935" w:rsidRDefault="00050935" w:rsidP="00050935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050935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 xml:space="preserve">19 </w:t>
            </w:r>
            <w:proofErr w:type="spellStart"/>
            <w:r w:rsidRPr="00050935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кв</w:t>
            </w:r>
            <w:proofErr w:type="gramStart"/>
            <w:r w:rsidRPr="00050935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.м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935" w:rsidRPr="00050935" w:rsidRDefault="00050935" w:rsidP="00050935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050935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10</w:t>
            </w:r>
          </w:p>
        </w:tc>
      </w:tr>
      <w:tr w:rsidR="00050935" w:rsidRPr="00050935" w:rsidTr="00951F4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935" w:rsidRPr="00050935" w:rsidRDefault="00050935" w:rsidP="00050935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050935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935" w:rsidRPr="00050935" w:rsidRDefault="00050935" w:rsidP="00050935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050935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Уч. Комната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935" w:rsidRPr="00050935" w:rsidRDefault="00050935" w:rsidP="00050935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050935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ГКБ №13, 3 этаж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935" w:rsidRPr="00050935" w:rsidRDefault="00050935" w:rsidP="00050935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050935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 xml:space="preserve">19 </w:t>
            </w:r>
            <w:proofErr w:type="spellStart"/>
            <w:r w:rsidRPr="00050935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кв</w:t>
            </w:r>
            <w:proofErr w:type="gramStart"/>
            <w:r w:rsidRPr="00050935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.м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935" w:rsidRPr="00050935" w:rsidRDefault="00050935" w:rsidP="00050935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050935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10</w:t>
            </w:r>
          </w:p>
        </w:tc>
      </w:tr>
      <w:tr w:rsidR="00050935" w:rsidRPr="00050935" w:rsidTr="00951F4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935" w:rsidRPr="00050935" w:rsidRDefault="00050935" w:rsidP="00050935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050935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935" w:rsidRPr="00050935" w:rsidRDefault="00050935" w:rsidP="00050935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050935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Уч. Комната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935" w:rsidRPr="00050935" w:rsidRDefault="00050935" w:rsidP="00050935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050935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ГКБ №13, 4 этаж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935" w:rsidRPr="00050935" w:rsidRDefault="00050935" w:rsidP="00050935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050935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 xml:space="preserve">17 </w:t>
            </w:r>
            <w:proofErr w:type="spellStart"/>
            <w:r w:rsidRPr="00050935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кв</w:t>
            </w:r>
            <w:proofErr w:type="gramStart"/>
            <w:r w:rsidRPr="00050935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.м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935" w:rsidRPr="00050935" w:rsidRDefault="00050935" w:rsidP="00050935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050935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10</w:t>
            </w:r>
          </w:p>
        </w:tc>
      </w:tr>
      <w:tr w:rsidR="00050935" w:rsidRPr="00050935" w:rsidTr="00951F4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935" w:rsidRPr="00050935" w:rsidRDefault="00050935" w:rsidP="00050935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050935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935" w:rsidRPr="00050935" w:rsidRDefault="00050935" w:rsidP="00050935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050935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Уч. Лаборатория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935" w:rsidRPr="00050935" w:rsidRDefault="00050935" w:rsidP="00050935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050935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ГКБ №13, 1 этаж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935" w:rsidRPr="00050935" w:rsidRDefault="00050935" w:rsidP="00050935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050935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 xml:space="preserve">16.8 </w:t>
            </w:r>
            <w:proofErr w:type="spellStart"/>
            <w:r w:rsidRPr="00050935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кв</w:t>
            </w:r>
            <w:proofErr w:type="gramStart"/>
            <w:r w:rsidRPr="00050935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.м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935" w:rsidRPr="00050935" w:rsidRDefault="00050935" w:rsidP="00050935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050935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10</w:t>
            </w:r>
          </w:p>
        </w:tc>
      </w:tr>
      <w:tr w:rsidR="00050935" w:rsidRPr="00050935" w:rsidTr="00951F4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935" w:rsidRPr="00050935" w:rsidRDefault="00050935" w:rsidP="00050935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050935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935" w:rsidRPr="00050935" w:rsidRDefault="00050935" w:rsidP="00050935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050935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Уч. Комната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935" w:rsidRPr="00050935" w:rsidRDefault="00050935" w:rsidP="00050935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050935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ГКБ №13, 6 этаж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935" w:rsidRPr="00050935" w:rsidRDefault="00050935" w:rsidP="00050935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050935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16.8кв</w:t>
            </w:r>
            <w:proofErr w:type="gramStart"/>
            <w:r w:rsidRPr="00050935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.м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935" w:rsidRPr="00050935" w:rsidRDefault="00050935" w:rsidP="00050935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050935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10</w:t>
            </w:r>
          </w:p>
        </w:tc>
      </w:tr>
      <w:tr w:rsidR="00050935" w:rsidRPr="00050935" w:rsidTr="00951F4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935" w:rsidRPr="00050935" w:rsidRDefault="00050935" w:rsidP="00050935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050935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935" w:rsidRPr="00050935" w:rsidRDefault="00050935" w:rsidP="00050935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050935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Уч. Комната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935" w:rsidRPr="00050935" w:rsidRDefault="00050935" w:rsidP="00050935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050935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ГКБ №13, 7 этаж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935" w:rsidRPr="00050935" w:rsidRDefault="00050935" w:rsidP="00050935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050935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16.8кв</w:t>
            </w:r>
            <w:proofErr w:type="gramStart"/>
            <w:r w:rsidRPr="00050935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.м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935" w:rsidRPr="00050935" w:rsidRDefault="00050935" w:rsidP="00050935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050935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10</w:t>
            </w:r>
          </w:p>
        </w:tc>
      </w:tr>
      <w:tr w:rsidR="00050935" w:rsidRPr="00050935" w:rsidTr="00951F4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935" w:rsidRPr="00050935" w:rsidRDefault="00050935" w:rsidP="00050935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050935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935" w:rsidRPr="00050935" w:rsidRDefault="00050935" w:rsidP="00050935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050935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Уч. Комната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935" w:rsidRPr="00050935" w:rsidRDefault="00050935" w:rsidP="00050935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050935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ГКБ №13, 8 этаж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935" w:rsidRPr="00050935" w:rsidRDefault="00050935" w:rsidP="00050935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050935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16.8кв</w:t>
            </w:r>
            <w:proofErr w:type="gramStart"/>
            <w:r w:rsidRPr="00050935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.м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935" w:rsidRPr="00050935" w:rsidRDefault="00050935" w:rsidP="00050935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050935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10</w:t>
            </w:r>
          </w:p>
        </w:tc>
      </w:tr>
      <w:tr w:rsidR="00050935" w:rsidRPr="00050935" w:rsidTr="00951F4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935" w:rsidRPr="00050935" w:rsidRDefault="00050935" w:rsidP="00050935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050935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935" w:rsidRPr="00050935" w:rsidRDefault="00050935" w:rsidP="00050935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050935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Уч. Комната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935" w:rsidRPr="00050935" w:rsidRDefault="00050935" w:rsidP="00050935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050935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ГКБ №13, 8 этаж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935" w:rsidRPr="00050935" w:rsidRDefault="00050935" w:rsidP="00050935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050935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 xml:space="preserve">19.6 </w:t>
            </w:r>
            <w:proofErr w:type="spellStart"/>
            <w:r w:rsidRPr="00050935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кв</w:t>
            </w:r>
            <w:proofErr w:type="gramStart"/>
            <w:r w:rsidRPr="00050935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.м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935" w:rsidRPr="00050935" w:rsidRDefault="00050935" w:rsidP="00050935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050935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10</w:t>
            </w:r>
          </w:p>
        </w:tc>
      </w:tr>
      <w:tr w:rsidR="00050935" w:rsidRPr="00050935" w:rsidTr="00951F4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935" w:rsidRPr="00050935" w:rsidRDefault="00050935" w:rsidP="00050935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050935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935" w:rsidRPr="00050935" w:rsidRDefault="00050935" w:rsidP="00050935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050935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Уч. Комната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935" w:rsidRPr="00050935" w:rsidRDefault="00050935" w:rsidP="00050935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050935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ГКБ №13, 9 этаж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935" w:rsidRPr="00050935" w:rsidRDefault="00050935" w:rsidP="00050935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050935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 xml:space="preserve">12.3 </w:t>
            </w:r>
            <w:proofErr w:type="spellStart"/>
            <w:r w:rsidRPr="00050935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кв</w:t>
            </w:r>
            <w:proofErr w:type="gramStart"/>
            <w:r w:rsidRPr="00050935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.м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935" w:rsidRPr="00050935" w:rsidRDefault="00050935" w:rsidP="00050935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050935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10</w:t>
            </w:r>
          </w:p>
        </w:tc>
      </w:tr>
      <w:tr w:rsidR="00050935" w:rsidRPr="00050935" w:rsidTr="00951F4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935" w:rsidRPr="00050935" w:rsidRDefault="00050935" w:rsidP="00050935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ar-SA" w:bidi="ru-RU"/>
              </w:rPr>
            </w:pPr>
            <w:r w:rsidRPr="00050935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ar-SA" w:bidi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935" w:rsidRPr="00050935" w:rsidRDefault="00050935" w:rsidP="00050935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050935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Уч. Комната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935" w:rsidRPr="00050935" w:rsidRDefault="00050935" w:rsidP="00050935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050935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ГКБ №13, 5 этаж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935" w:rsidRPr="00050935" w:rsidRDefault="00050935" w:rsidP="00050935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050935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 xml:space="preserve">12.3 </w:t>
            </w:r>
            <w:proofErr w:type="spellStart"/>
            <w:r w:rsidRPr="00050935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кв</w:t>
            </w:r>
            <w:proofErr w:type="gramStart"/>
            <w:r w:rsidRPr="00050935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.м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935" w:rsidRPr="00050935" w:rsidRDefault="00050935" w:rsidP="00050935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050935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10</w:t>
            </w:r>
          </w:p>
        </w:tc>
      </w:tr>
      <w:tr w:rsidR="00050935" w:rsidRPr="00050935" w:rsidTr="00951F4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935" w:rsidRPr="00050935" w:rsidRDefault="00050935" w:rsidP="00050935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ar-SA" w:bidi="ru-RU"/>
              </w:rPr>
            </w:pPr>
            <w:r w:rsidRPr="00050935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ar-SA" w:bidi="ru-RU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935" w:rsidRPr="00050935" w:rsidRDefault="00050935" w:rsidP="00050935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050935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Уч. Комната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935" w:rsidRPr="00050935" w:rsidRDefault="00050935" w:rsidP="00050935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276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050935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 xml:space="preserve">ГБУЗ РКБ </w:t>
            </w:r>
            <w:proofErr w:type="spellStart"/>
            <w:r w:rsidRPr="00050935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им.Г.Г.Куватова</w:t>
            </w:r>
            <w:proofErr w:type="spellEnd"/>
            <w:r w:rsidRPr="00050935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,        5 этаж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935" w:rsidRPr="00050935" w:rsidRDefault="00050935" w:rsidP="00050935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050935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 xml:space="preserve">12.3 </w:t>
            </w:r>
            <w:proofErr w:type="spellStart"/>
            <w:r w:rsidRPr="00050935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кв</w:t>
            </w:r>
            <w:proofErr w:type="gramStart"/>
            <w:r w:rsidRPr="00050935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.м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935" w:rsidRPr="00050935" w:rsidRDefault="00050935" w:rsidP="00050935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050935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10</w:t>
            </w:r>
          </w:p>
        </w:tc>
      </w:tr>
      <w:tr w:rsidR="00050935" w:rsidRPr="00050935" w:rsidTr="00951F4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935" w:rsidRPr="00050935" w:rsidRDefault="00050935" w:rsidP="00050935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050935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935" w:rsidRPr="00050935" w:rsidRDefault="00050935" w:rsidP="00050935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050935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Итого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935" w:rsidRPr="00050935" w:rsidRDefault="00050935" w:rsidP="00050935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276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050935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 xml:space="preserve">11 </w:t>
            </w:r>
            <w:proofErr w:type="spellStart"/>
            <w:r w:rsidRPr="00050935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каб</w:t>
            </w:r>
            <w:proofErr w:type="spellEnd"/>
            <w:r w:rsidRPr="00050935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935" w:rsidRPr="00050935" w:rsidRDefault="00050935" w:rsidP="00050935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050935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 xml:space="preserve">180 </w:t>
            </w:r>
            <w:proofErr w:type="spellStart"/>
            <w:r w:rsidRPr="00050935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кв.м</w:t>
            </w:r>
            <w:proofErr w:type="spellEnd"/>
            <w:r w:rsidRPr="00050935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935" w:rsidRPr="00050935" w:rsidRDefault="00050935" w:rsidP="00050935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050935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110</w:t>
            </w:r>
          </w:p>
        </w:tc>
      </w:tr>
      <w:tr w:rsidR="00050935" w:rsidRPr="00050935" w:rsidTr="00951F4C"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935" w:rsidRPr="00050935" w:rsidRDefault="00050935" w:rsidP="00050935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jc w:val="center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050935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Клинические помещения</w:t>
            </w:r>
          </w:p>
        </w:tc>
      </w:tr>
      <w:tr w:rsidR="00050935" w:rsidRPr="00050935" w:rsidTr="00951F4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935" w:rsidRPr="00050935" w:rsidRDefault="00050935" w:rsidP="00050935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050935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935" w:rsidRPr="00050935" w:rsidRDefault="00050935" w:rsidP="00050935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050935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1 кардиологическое отделение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935" w:rsidRPr="00050935" w:rsidRDefault="00050935" w:rsidP="00050935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276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050935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ГКБ №13, 3 этаж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935" w:rsidRPr="00050935" w:rsidRDefault="00050935" w:rsidP="00050935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050935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 xml:space="preserve">120 </w:t>
            </w:r>
            <w:proofErr w:type="spellStart"/>
            <w:r w:rsidRPr="00050935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кв.м</w:t>
            </w:r>
            <w:proofErr w:type="spellEnd"/>
            <w:r w:rsidRPr="00050935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935" w:rsidRPr="00050935" w:rsidRDefault="00050935" w:rsidP="00050935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050935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75 коек</w:t>
            </w:r>
          </w:p>
        </w:tc>
      </w:tr>
      <w:tr w:rsidR="00050935" w:rsidRPr="00050935" w:rsidTr="00951F4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935" w:rsidRPr="00050935" w:rsidRDefault="00050935" w:rsidP="00050935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050935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935" w:rsidRPr="00050935" w:rsidRDefault="00050935" w:rsidP="00050935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050935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2 кардиологическое отделение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935" w:rsidRPr="00050935" w:rsidRDefault="00050935" w:rsidP="00050935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276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050935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ГКБ №13, 4 этаж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935" w:rsidRPr="00050935" w:rsidRDefault="00050935" w:rsidP="00050935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050935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 xml:space="preserve">120 </w:t>
            </w:r>
            <w:proofErr w:type="spellStart"/>
            <w:r w:rsidRPr="00050935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кв.м</w:t>
            </w:r>
            <w:proofErr w:type="spellEnd"/>
            <w:r w:rsidRPr="00050935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935" w:rsidRPr="00050935" w:rsidRDefault="00050935" w:rsidP="00050935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050935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75 коек</w:t>
            </w:r>
          </w:p>
        </w:tc>
      </w:tr>
      <w:tr w:rsidR="00050935" w:rsidRPr="00050935" w:rsidTr="00951F4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935" w:rsidRPr="00050935" w:rsidRDefault="00050935" w:rsidP="00050935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050935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935" w:rsidRPr="00050935" w:rsidRDefault="00050935" w:rsidP="00050935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050935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Городской ревматологический центр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935" w:rsidRPr="00050935" w:rsidRDefault="00050935" w:rsidP="00050935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276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050935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ГКБ №13, 5 этаж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935" w:rsidRPr="00050935" w:rsidRDefault="00050935" w:rsidP="00050935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050935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 xml:space="preserve">100 </w:t>
            </w:r>
            <w:proofErr w:type="spellStart"/>
            <w:r w:rsidRPr="00050935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кв.м</w:t>
            </w:r>
            <w:proofErr w:type="spellEnd"/>
            <w:r w:rsidRPr="00050935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935" w:rsidRPr="00050935" w:rsidRDefault="00050935" w:rsidP="00050935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050935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60 коек</w:t>
            </w:r>
          </w:p>
        </w:tc>
      </w:tr>
      <w:tr w:rsidR="00050935" w:rsidRPr="00050935" w:rsidTr="00951F4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935" w:rsidRPr="00050935" w:rsidRDefault="00050935" w:rsidP="00050935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050935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935" w:rsidRPr="00050935" w:rsidRDefault="00050935" w:rsidP="00050935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050935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Городской гематологический центр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935" w:rsidRPr="00050935" w:rsidRDefault="00050935" w:rsidP="00050935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276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050935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ГКБ №13, 6 этаж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935" w:rsidRPr="00050935" w:rsidRDefault="00050935" w:rsidP="00050935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050935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 xml:space="preserve">100 </w:t>
            </w:r>
            <w:proofErr w:type="spellStart"/>
            <w:r w:rsidRPr="00050935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кв.м</w:t>
            </w:r>
            <w:proofErr w:type="spellEnd"/>
            <w:r w:rsidRPr="00050935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935" w:rsidRPr="00050935" w:rsidRDefault="00050935" w:rsidP="00050935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050935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60 коек</w:t>
            </w:r>
          </w:p>
        </w:tc>
      </w:tr>
      <w:tr w:rsidR="00050935" w:rsidRPr="00050935" w:rsidTr="00951F4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935" w:rsidRPr="00050935" w:rsidRDefault="00050935" w:rsidP="00050935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050935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935" w:rsidRPr="00050935" w:rsidRDefault="00050935" w:rsidP="00050935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050935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Неврологическое отделение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935" w:rsidRPr="00050935" w:rsidRDefault="00050935" w:rsidP="00050935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276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050935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ГКБ №13, 7 этаж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935" w:rsidRPr="00050935" w:rsidRDefault="00050935" w:rsidP="00050935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050935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 xml:space="preserve">100 </w:t>
            </w:r>
            <w:proofErr w:type="spellStart"/>
            <w:r w:rsidRPr="00050935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кв.м</w:t>
            </w:r>
            <w:proofErr w:type="spellEnd"/>
            <w:r w:rsidRPr="00050935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935" w:rsidRPr="00050935" w:rsidRDefault="00050935" w:rsidP="00050935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050935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60 коек</w:t>
            </w:r>
          </w:p>
        </w:tc>
      </w:tr>
      <w:tr w:rsidR="00050935" w:rsidRPr="00050935" w:rsidTr="00951F4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935" w:rsidRPr="00050935" w:rsidRDefault="00050935" w:rsidP="00050935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050935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935" w:rsidRPr="00050935" w:rsidRDefault="00050935" w:rsidP="00050935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050935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гастроэнтерологическое отделение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935" w:rsidRPr="00050935" w:rsidRDefault="00050935" w:rsidP="00050935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276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050935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ГКБ №13, 8 этаж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935" w:rsidRPr="00050935" w:rsidRDefault="00050935" w:rsidP="00050935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050935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 xml:space="preserve">120 </w:t>
            </w:r>
            <w:proofErr w:type="spellStart"/>
            <w:r w:rsidRPr="00050935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кв.м</w:t>
            </w:r>
            <w:proofErr w:type="spellEnd"/>
            <w:r w:rsidRPr="00050935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935" w:rsidRPr="00050935" w:rsidRDefault="00050935" w:rsidP="00050935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050935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75 коек</w:t>
            </w:r>
          </w:p>
        </w:tc>
      </w:tr>
      <w:tr w:rsidR="00050935" w:rsidRPr="00050935" w:rsidTr="00951F4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935" w:rsidRPr="00050935" w:rsidRDefault="00050935" w:rsidP="00050935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050935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935" w:rsidRPr="00050935" w:rsidRDefault="00050935" w:rsidP="00050935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050935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пульмонологическое отделение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935" w:rsidRPr="00050935" w:rsidRDefault="00050935" w:rsidP="00050935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276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050935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ГКБ №13, 9 этаж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935" w:rsidRPr="00050935" w:rsidRDefault="00050935" w:rsidP="00050935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050935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 xml:space="preserve">120 </w:t>
            </w:r>
            <w:proofErr w:type="spellStart"/>
            <w:r w:rsidRPr="00050935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кв.м</w:t>
            </w:r>
            <w:proofErr w:type="spellEnd"/>
            <w:r w:rsidRPr="00050935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935" w:rsidRPr="00050935" w:rsidRDefault="00050935" w:rsidP="00050935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050935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75 коек</w:t>
            </w:r>
          </w:p>
        </w:tc>
      </w:tr>
      <w:tr w:rsidR="00050935" w:rsidRPr="00050935" w:rsidTr="00951F4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935" w:rsidRPr="00050935" w:rsidRDefault="00050935" w:rsidP="00050935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050935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935" w:rsidRPr="00050935" w:rsidRDefault="00050935" w:rsidP="00050935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050935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Отделение реанимации и интенсивной терапии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935" w:rsidRPr="00050935" w:rsidRDefault="00050935" w:rsidP="00050935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276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050935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ГКБ №13, 5 этаж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935" w:rsidRPr="00050935" w:rsidRDefault="00050935" w:rsidP="00050935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050935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 xml:space="preserve">40 </w:t>
            </w:r>
            <w:proofErr w:type="spellStart"/>
            <w:r w:rsidRPr="00050935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кв.м</w:t>
            </w:r>
            <w:proofErr w:type="spellEnd"/>
            <w:r w:rsidRPr="00050935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935" w:rsidRPr="00050935" w:rsidRDefault="00050935" w:rsidP="00050935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050935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12 коек</w:t>
            </w:r>
          </w:p>
        </w:tc>
      </w:tr>
      <w:tr w:rsidR="00050935" w:rsidRPr="00050935" w:rsidTr="00951F4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935" w:rsidRPr="00050935" w:rsidRDefault="00050935" w:rsidP="00050935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050935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935" w:rsidRPr="00050935" w:rsidRDefault="00050935" w:rsidP="00050935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050935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Отделение функциональной диагностики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935" w:rsidRPr="00050935" w:rsidRDefault="00050935" w:rsidP="00050935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276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050935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ГКБ №13, 1 этаж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935" w:rsidRPr="00050935" w:rsidRDefault="00050935" w:rsidP="00050935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050935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 xml:space="preserve">53 </w:t>
            </w:r>
            <w:proofErr w:type="spellStart"/>
            <w:r w:rsidRPr="00050935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кв.м</w:t>
            </w:r>
            <w:proofErr w:type="spellEnd"/>
            <w:r w:rsidRPr="00050935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0935" w:rsidRPr="00050935" w:rsidRDefault="00050935" w:rsidP="00050935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ar-SA" w:bidi="ru-RU"/>
              </w:rPr>
            </w:pPr>
          </w:p>
        </w:tc>
      </w:tr>
      <w:tr w:rsidR="00050935" w:rsidRPr="00050935" w:rsidTr="00951F4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935" w:rsidRPr="00050935" w:rsidRDefault="00050935" w:rsidP="00050935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050935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935" w:rsidRPr="00050935" w:rsidRDefault="00050935" w:rsidP="00050935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050935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Лаборатория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935" w:rsidRPr="00050935" w:rsidRDefault="00050935" w:rsidP="00050935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276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050935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ГКБ №13, 6 этаж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935" w:rsidRPr="00050935" w:rsidRDefault="00050935" w:rsidP="00050935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050935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 xml:space="preserve">40 </w:t>
            </w:r>
            <w:proofErr w:type="spellStart"/>
            <w:r w:rsidRPr="00050935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кв.м</w:t>
            </w:r>
            <w:proofErr w:type="spellEnd"/>
            <w:r w:rsidRPr="00050935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0935" w:rsidRPr="00050935" w:rsidRDefault="00050935" w:rsidP="00050935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ar-SA" w:bidi="ru-RU"/>
              </w:rPr>
            </w:pPr>
          </w:p>
        </w:tc>
      </w:tr>
      <w:tr w:rsidR="00050935" w:rsidRPr="00050935" w:rsidTr="00951F4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935" w:rsidRPr="00050935" w:rsidRDefault="00050935" w:rsidP="00050935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050935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935" w:rsidRPr="00050935" w:rsidRDefault="00050935" w:rsidP="00050935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050935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Отделение эндоскопии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935" w:rsidRPr="00050935" w:rsidRDefault="00050935" w:rsidP="00050935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276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050935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ГКБ №13, 1 этаж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935" w:rsidRPr="00050935" w:rsidRDefault="00050935" w:rsidP="00050935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050935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 xml:space="preserve">40 </w:t>
            </w:r>
            <w:proofErr w:type="spellStart"/>
            <w:r w:rsidRPr="00050935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кв.м</w:t>
            </w:r>
            <w:proofErr w:type="spellEnd"/>
            <w:r w:rsidRPr="00050935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0935" w:rsidRPr="00050935" w:rsidRDefault="00050935" w:rsidP="00050935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ar-SA" w:bidi="ru-RU"/>
              </w:rPr>
            </w:pPr>
          </w:p>
        </w:tc>
      </w:tr>
      <w:tr w:rsidR="00050935" w:rsidRPr="00050935" w:rsidTr="00951F4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935" w:rsidRPr="00050935" w:rsidRDefault="00050935" w:rsidP="00050935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050935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935" w:rsidRPr="00050935" w:rsidRDefault="00050935" w:rsidP="00050935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050935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Отделение рентгенологической диагностики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935" w:rsidRPr="00050935" w:rsidRDefault="00050935" w:rsidP="00050935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276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050935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ГКБ № 13, 9 этаж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935" w:rsidRPr="00050935" w:rsidRDefault="00050935" w:rsidP="00050935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050935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 xml:space="preserve">37 </w:t>
            </w:r>
            <w:proofErr w:type="spellStart"/>
            <w:r w:rsidRPr="00050935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кв.м</w:t>
            </w:r>
            <w:proofErr w:type="spellEnd"/>
            <w:r w:rsidRPr="00050935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0935" w:rsidRPr="00050935" w:rsidRDefault="00050935" w:rsidP="00050935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ar-SA" w:bidi="ru-RU"/>
              </w:rPr>
            </w:pPr>
          </w:p>
        </w:tc>
      </w:tr>
      <w:tr w:rsidR="00050935" w:rsidRPr="00050935" w:rsidTr="00951F4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935" w:rsidRPr="00050935" w:rsidRDefault="00050935" w:rsidP="00050935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050935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935" w:rsidRPr="00050935" w:rsidRDefault="00050935" w:rsidP="00050935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050935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Физиотерапевтическое отделение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935" w:rsidRPr="00050935" w:rsidRDefault="00050935" w:rsidP="00050935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276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050935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ГКБ №13, 7 этаж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935" w:rsidRPr="00050935" w:rsidRDefault="00050935" w:rsidP="00050935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050935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 xml:space="preserve">35 </w:t>
            </w:r>
            <w:proofErr w:type="spellStart"/>
            <w:r w:rsidRPr="00050935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кв.м</w:t>
            </w:r>
            <w:proofErr w:type="spellEnd"/>
            <w:r w:rsidRPr="00050935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0935" w:rsidRPr="00050935" w:rsidRDefault="00050935" w:rsidP="00050935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ar-SA" w:bidi="ru-RU"/>
              </w:rPr>
            </w:pPr>
          </w:p>
        </w:tc>
      </w:tr>
      <w:tr w:rsidR="00050935" w:rsidRPr="00050935" w:rsidTr="00951F4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935" w:rsidRPr="00050935" w:rsidRDefault="00050935" w:rsidP="00050935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050935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935" w:rsidRPr="00050935" w:rsidRDefault="00050935" w:rsidP="00050935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050935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Приемное отделение ГКБ №13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935" w:rsidRPr="00050935" w:rsidRDefault="00050935" w:rsidP="00050935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276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050935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ГКБ №13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935" w:rsidRPr="00050935" w:rsidRDefault="00050935" w:rsidP="00050935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050935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 xml:space="preserve">60 </w:t>
            </w:r>
            <w:proofErr w:type="spellStart"/>
            <w:r w:rsidRPr="00050935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кв.м</w:t>
            </w:r>
            <w:proofErr w:type="spellEnd"/>
            <w:r w:rsidRPr="00050935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0935" w:rsidRPr="00050935" w:rsidRDefault="00050935" w:rsidP="00050935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ar-SA" w:bidi="ru-RU"/>
              </w:rPr>
            </w:pPr>
          </w:p>
        </w:tc>
      </w:tr>
      <w:tr w:rsidR="00050935" w:rsidRPr="00050935" w:rsidTr="00951F4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935" w:rsidRPr="00050935" w:rsidRDefault="00050935" w:rsidP="00050935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050935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935" w:rsidRPr="00050935" w:rsidRDefault="00050935" w:rsidP="00050935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276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050935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Республиканский ревматологический центр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935" w:rsidRPr="00050935" w:rsidRDefault="00050935" w:rsidP="00050935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276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050935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 xml:space="preserve">ГБУЗ РКБ </w:t>
            </w:r>
            <w:proofErr w:type="spellStart"/>
            <w:r w:rsidRPr="00050935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им.Г.Г.Куватова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935" w:rsidRPr="00050935" w:rsidRDefault="00050935" w:rsidP="00050935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050935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100 кв. 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0935" w:rsidRPr="00050935" w:rsidRDefault="00050935" w:rsidP="00050935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ar-SA" w:bidi="ru-RU"/>
              </w:rPr>
            </w:pPr>
          </w:p>
        </w:tc>
      </w:tr>
      <w:tr w:rsidR="00050935" w:rsidRPr="00050935" w:rsidTr="00951F4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935" w:rsidRPr="00050935" w:rsidRDefault="00050935" w:rsidP="00050935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050935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935" w:rsidRPr="00050935" w:rsidRDefault="00050935" w:rsidP="00050935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050935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Итого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0935" w:rsidRPr="00050935" w:rsidRDefault="00050935" w:rsidP="00050935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276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ar-SA" w:bidi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935" w:rsidRPr="00050935" w:rsidRDefault="00050935" w:rsidP="00050935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050935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 xml:space="preserve">1085 </w:t>
            </w:r>
            <w:proofErr w:type="spellStart"/>
            <w:r w:rsidRPr="00050935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кв.м</w:t>
            </w:r>
            <w:proofErr w:type="spellEnd"/>
            <w:r w:rsidRPr="00050935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0935" w:rsidRPr="00050935" w:rsidRDefault="00050935" w:rsidP="00050935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ar-SA" w:bidi="ru-RU"/>
              </w:rPr>
            </w:pPr>
          </w:p>
        </w:tc>
      </w:tr>
      <w:tr w:rsidR="00050935" w:rsidRPr="00050935" w:rsidTr="00951F4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935" w:rsidRPr="00050935" w:rsidRDefault="00050935" w:rsidP="00050935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050935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935" w:rsidRPr="00050935" w:rsidRDefault="00050935" w:rsidP="00050935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proofErr w:type="spellStart"/>
            <w:r w:rsidRPr="00050935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Конференцзал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935" w:rsidRPr="00050935" w:rsidRDefault="00050935" w:rsidP="00050935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276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050935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ГКБ №13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935" w:rsidRPr="00050935" w:rsidRDefault="00050935" w:rsidP="00050935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050935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 xml:space="preserve">70 </w:t>
            </w:r>
            <w:proofErr w:type="spellStart"/>
            <w:r w:rsidRPr="00050935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кв.м</w:t>
            </w:r>
            <w:proofErr w:type="spellEnd"/>
            <w:r w:rsidRPr="00050935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0935" w:rsidRPr="00050935" w:rsidRDefault="00050935" w:rsidP="00050935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ar-SA" w:bidi="ru-RU"/>
              </w:rPr>
            </w:pPr>
          </w:p>
        </w:tc>
      </w:tr>
    </w:tbl>
    <w:p w:rsidR="00050935" w:rsidRPr="00050935" w:rsidRDefault="00050935" w:rsidP="00050935">
      <w:pPr>
        <w:rPr>
          <w:sz w:val="24"/>
        </w:rPr>
      </w:pPr>
    </w:p>
    <w:p w:rsidR="00050935" w:rsidRPr="00050935" w:rsidRDefault="00050935" w:rsidP="00050935">
      <w:pPr>
        <w:rPr>
          <w:b/>
          <w:sz w:val="24"/>
        </w:rPr>
      </w:pPr>
      <w:r w:rsidRPr="00050935">
        <w:rPr>
          <w:b/>
          <w:sz w:val="24"/>
        </w:rPr>
        <w:t xml:space="preserve">Формы и вид промежуточной аттестации </w:t>
      </w:r>
      <w:proofErr w:type="gramStart"/>
      <w:r w:rsidRPr="00050935">
        <w:rPr>
          <w:b/>
          <w:sz w:val="24"/>
        </w:rPr>
        <w:t>обучающихся</w:t>
      </w:r>
      <w:proofErr w:type="gramEnd"/>
      <w:r w:rsidRPr="00050935">
        <w:rPr>
          <w:b/>
          <w:sz w:val="24"/>
        </w:rPr>
        <w:t xml:space="preserve">: </w:t>
      </w:r>
    </w:p>
    <w:p w:rsidR="00050935" w:rsidRPr="00050935" w:rsidRDefault="00050935" w:rsidP="00050935">
      <w:pPr>
        <w:rPr>
          <w:sz w:val="24"/>
        </w:rPr>
      </w:pPr>
      <w:r w:rsidRPr="00050935">
        <w:rPr>
          <w:sz w:val="24"/>
        </w:rPr>
        <w:t>1. Зачёт (без оценки).</w:t>
      </w:r>
    </w:p>
    <w:p w:rsidR="00050935" w:rsidRPr="00050935" w:rsidRDefault="00050935" w:rsidP="00050935">
      <w:pPr>
        <w:rPr>
          <w:sz w:val="24"/>
        </w:rPr>
      </w:pPr>
      <w:r w:rsidRPr="00050935">
        <w:rPr>
          <w:sz w:val="24"/>
        </w:rPr>
        <w:t>2. Решение ситуационных задач, тестирование.</w:t>
      </w:r>
    </w:p>
    <w:p w:rsidR="00050935" w:rsidRPr="00050935" w:rsidRDefault="00050935" w:rsidP="00050935">
      <w:pPr>
        <w:rPr>
          <w:sz w:val="24"/>
        </w:rPr>
      </w:pPr>
    </w:p>
    <w:p w:rsidR="00050935" w:rsidRPr="00050935" w:rsidRDefault="00050935" w:rsidP="00050935">
      <w:pPr>
        <w:rPr>
          <w:b/>
          <w:sz w:val="24"/>
        </w:rPr>
      </w:pPr>
      <w:r w:rsidRPr="00050935">
        <w:rPr>
          <w:b/>
          <w:sz w:val="24"/>
        </w:rPr>
        <w:t>Примеры контрольно-оценочных материалов по результатам освоения рабочей программы учебного модуля «</w:t>
      </w:r>
      <w:r>
        <w:rPr>
          <w:b/>
          <w:sz w:val="24"/>
        </w:rPr>
        <w:t>Неотложные состояния в терапии</w:t>
      </w:r>
      <w:r w:rsidRPr="00050935">
        <w:rPr>
          <w:b/>
          <w:sz w:val="24"/>
        </w:rPr>
        <w:t>»:</w:t>
      </w:r>
    </w:p>
    <w:p w:rsidR="00951F4C" w:rsidRPr="00951F4C" w:rsidRDefault="00951F4C" w:rsidP="00951F4C">
      <w:pPr>
        <w:rPr>
          <w:sz w:val="24"/>
        </w:rPr>
      </w:pPr>
    </w:p>
    <w:p w:rsidR="00951F4C" w:rsidRPr="00951F4C" w:rsidRDefault="00951F4C" w:rsidP="00951F4C">
      <w:pPr>
        <w:rPr>
          <w:sz w:val="24"/>
        </w:rPr>
      </w:pPr>
      <w:r>
        <w:rPr>
          <w:sz w:val="24"/>
        </w:rPr>
        <w:t xml:space="preserve">     1</w:t>
      </w:r>
      <w:r w:rsidRPr="00951F4C">
        <w:rPr>
          <w:sz w:val="24"/>
        </w:rPr>
        <w:t xml:space="preserve">.  Для профилактики и лечения отека мозга и легких используют все, </w:t>
      </w:r>
      <w:proofErr w:type="gramStart"/>
      <w:r w:rsidRPr="00951F4C">
        <w:rPr>
          <w:sz w:val="24"/>
        </w:rPr>
        <w:t>кроме</w:t>
      </w:r>
      <w:proofErr w:type="gramEnd"/>
      <w:r w:rsidRPr="00951F4C">
        <w:rPr>
          <w:sz w:val="24"/>
        </w:rPr>
        <w:t>:</w:t>
      </w:r>
    </w:p>
    <w:p w:rsidR="00951F4C" w:rsidRPr="00951F4C" w:rsidRDefault="00951F4C" w:rsidP="00951F4C">
      <w:pPr>
        <w:rPr>
          <w:sz w:val="24"/>
        </w:rPr>
      </w:pPr>
      <w:r w:rsidRPr="00951F4C">
        <w:rPr>
          <w:sz w:val="24"/>
        </w:rPr>
        <w:lastRenderedPageBreak/>
        <w:t xml:space="preserve">       а)</w:t>
      </w:r>
      <w:proofErr w:type="gramStart"/>
      <w:r w:rsidRPr="00951F4C">
        <w:rPr>
          <w:sz w:val="24"/>
        </w:rPr>
        <w:t>.</w:t>
      </w:r>
      <w:proofErr w:type="gramEnd"/>
      <w:r w:rsidRPr="00951F4C">
        <w:rPr>
          <w:sz w:val="24"/>
        </w:rPr>
        <w:t xml:space="preserve"> </w:t>
      </w:r>
      <w:proofErr w:type="gramStart"/>
      <w:r w:rsidRPr="00951F4C">
        <w:rPr>
          <w:sz w:val="24"/>
        </w:rPr>
        <w:t>в</w:t>
      </w:r>
      <w:proofErr w:type="gramEnd"/>
      <w:r w:rsidRPr="00951F4C">
        <w:rPr>
          <w:sz w:val="24"/>
        </w:rPr>
        <w:t>ведение осмотических диуретиков</w:t>
      </w:r>
    </w:p>
    <w:p w:rsidR="00951F4C" w:rsidRPr="00951F4C" w:rsidRDefault="00951F4C" w:rsidP="00951F4C">
      <w:pPr>
        <w:rPr>
          <w:sz w:val="24"/>
        </w:rPr>
      </w:pPr>
      <w:r w:rsidRPr="00951F4C">
        <w:rPr>
          <w:sz w:val="24"/>
        </w:rPr>
        <w:t xml:space="preserve">       б)</w:t>
      </w:r>
      <w:proofErr w:type="gramStart"/>
      <w:r w:rsidRPr="00951F4C">
        <w:rPr>
          <w:sz w:val="24"/>
        </w:rPr>
        <w:t>.</w:t>
      </w:r>
      <w:proofErr w:type="gramEnd"/>
      <w:r w:rsidRPr="00951F4C">
        <w:rPr>
          <w:sz w:val="24"/>
        </w:rPr>
        <w:t xml:space="preserve"> </w:t>
      </w:r>
      <w:proofErr w:type="gramStart"/>
      <w:r w:rsidRPr="00951F4C">
        <w:rPr>
          <w:sz w:val="24"/>
        </w:rPr>
        <w:t>к</w:t>
      </w:r>
      <w:proofErr w:type="gramEnd"/>
      <w:r w:rsidRPr="00951F4C">
        <w:rPr>
          <w:sz w:val="24"/>
        </w:rPr>
        <w:t>раниоцеребральная гипотермия</w:t>
      </w:r>
    </w:p>
    <w:p w:rsidR="00951F4C" w:rsidRPr="00951F4C" w:rsidRDefault="00951F4C" w:rsidP="00951F4C">
      <w:pPr>
        <w:rPr>
          <w:sz w:val="24"/>
        </w:rPr>
      </w:pPr>
      <w:r w:rsidRPr="00951F4C">
        <w:rPr>
          <w:sz w:val="24"/>
        </w:rPr>
        <w:t xml:space="preserve">       в)</w:t>
      </w:r>
      <w:proofErr w:type="gramStart"/>
      <w:r w:rsidRPr="00951F4C">
        <w:rPr>
          <w:sz w:val="24"/>
        </w:rPr>
        <w:t>.</w:t>
      </w:r>
      <w:proofErr w:type="gramEnd"/>
      <w:r w:rsidRPr="00951F4C">
        <w:rPr>
          <w:sz w:val="24"/>
        </w:rPr>
        <w:t xml:space="preserve"> </w:t>
      </w:r>
      <w:proofErr w:type="spellStart"/>
      <w:proofErr w:type="gramStart"/>
      <w:r w:rsidRPr="00951F4C">
        <w:rPr>
          <w:sz w:val="24"/>
        </w:rPr>
        <w:t>и</w:t>
      </w:r>
      <w:proofErr w:type="gramEnd"/>
      <w:r w:rsidRPr="00951F4C">
        <w:rPr>
          <w:sz w:val="24"/>
        </w:rPr>
        <w:t>нфузия</w:t>
      </w:r>
      <w:proofErr w:type="spellEnd"/>
      <w:r w:rsidRPr="00951F4C">
        <w:rPr>
          <w:sz w:val="24"/>
        </w:rPr>
        <w:t xml:space="preserve"> раствора 5 % глюкозы или </w:t>
      </w:r>
      <w:proofErr w:type="spellStart"/>
      <w:r w:rsidRPr="00951F4C">
        <w:rPr>
          <w:sz w:val="24"/>
        </w:rPr>
        <w:t>реополиглюкина</w:t>
      </w:r>
      <w:proofErr w:type="spellEnd"/>
      <w:r w:rsidRPr="00951F4C">
        <w:rPr>
          <w:sz w:val="24"/>
        </w:rPr>
        <w:t xml:space="preserve">     (В)</w:t>
      </w:r>
    </w:p>
    <w:p w:rsidR="00951F4C" w:rsidRPr="00951F4C" w:rsidRDefault="00951F4C" w:rsidP="00951F4C">
      <w:pPr>
        <w:rPr>
          <w:sz w:val="24"/>
        </w:rPr>
      </w:pPr>
      <w:r w:rsidRPr="00951F4C">
        <w:rPr>
          <w:sz w:val="24"/>
        </w:rPr>
        <w:t xml:space="preserve">       г)</w:t>
      </w:r>
      <w:proofErr w:type="gramStart"/>
      <w:r w:rsidRPr="00951F4C">
        <w:rPr>
          <w:sz w:val="24"/>
        </w:rPr>
        <w:t>.</w:t>
      </w:r>
      <w:proofErr w:type="gramEnd"/>
      <w:r w:rsidRPr="00951F4C">
        <w:rPr>
          <w:sz w:val="24"/>
        </w:rPr>
        <w:t xml:space="preserve"> </w:t>
      </w:r>
      <w:proofErr w:type="spellStart"/>
      <w:proofErr w:type="gramStart"/>
      <w:r w:rsidRPr="00951F4C">
        <w:rPr>
          <w:sz w:val="24"/>
        </w:rPr>
        <w:t>л</w:t>
      </w:r>
      <w:proofErr w:type="gramEnd"/>
      <w:r w:rsidRPr="00951F4C">
        <w:rPr>
          <w:sz w:val="24"/>
        </w:rPr>
        <w:t>юмбальная</w:t>
      </w:r>
      <w:proofErr w:type="spellEnd"/>
      <w:r w:rsidRPr="00951F4C">
        <w:rPr>
          <w:sz w:val="24"/>
        </w:rPr>
        <w:t xml:space="preserve"> пункция с удалением 10 — 15 мл ликвора</w:t>
      </w:r>
    </w:p>
    <w:p w:rsidR="00951F4C" w:rsidRPr="00951F4C" w:rsidRDefault="00951F4C" w:rsidP="00951F4C">
      <w:pPr>
        <w:rPr>
          <w:sz w:val="24"/>
        </w:rPr>
      </w:pPr>
    </w:p>
    <w:p w:rsidR="00951F4C" w:rsidRPr="00951F4C" w:rsidRDefault="00951F4C" w:rsidP="00951F4C">
      <w:pPr>
        <w:rPr>
          <w:sz w:val="24"/>
        </w:rPr>
      </w:pPr>
    </w:p>
    <w:p w:rsidR="00951F4C" w:rsidRPr="00951F4C" w:rsidRDefault="00951F4C" w:rsidP="00951F4C">
      <w:pPr>
        <w:rPr>
          <w:sz w:val="24"/>
        </w:rPr>
      </w:pPr>
      <w:r>
        <w:rPr>
          <w:sz w:val="24"/>
        </w:rPr>
        <w:t xml:space="preserve">     2</w:t>
      </w:r>
      <w:r w:rsidRPr="00951F4C">
        <w:rPr>
          <w:sz w:val="24"/>
        </w:rPr>
        <w:t>. Основными клиническими синдромами при шоке являются:</w:t>
      </w:r>
    </w:p>
    <w:p w:rsidR="00951F4C" w:rsidRPr="00951F4C" w:rsidRDefault="00951F4C" w:rsidP="00951F4C">
      <w:pPr>
        <w:rPr>
          <w:sz w:val="24"/>
        </w:rPr>
      </w:pPr>
      <w:r w:rsidRPr="00951F4C">
        <w:rPr>
          <w:sz w:val="24"/>
        </w:rPr>
        <w:t xml:space="preserve">      а)</w:t>
      </w:r>
      <w:proofErr w:type="gramStart"/>
      <w:r w:rsidRPr="00951F4C">
        <w:rPr>
          <w:sz w:val="24"/>
        </w:rPr>
        <w:t>.</w:t>
      </w:r>
      <w:proofErr w:type="gramEnd"/>
      <w:r w:rsidRPr="00951F4C">
        <w:rPr>
          <w:sz w:val="24"/>
        </w:rPr>
        <w:t xml:space="preserve"> </w:t>
      </w:r>
      <w:proofErr w:type="gramStart"/>
      <w:r w:rsidRPr="00951F4C">
        <w:rPr>
          <w:sz w:val="24"/>
        </w:rPr>
        <w:t>а</w:t>
      </w:r>
      <w:proofErr w:type="gramEnd"/>
      <w:r w:rsidRPr="00951F4C">
        <w:rPr>
          <w:sz w:val="24"/>
        </w:rPr>
        <w:t xml:space="preserve">ртериальная гипотензия, метаболический </w:t>
      </w:r>
      <w:proofErr w:type="spellStart"/>
      <w:r w:rsidRPr="00951F4C">
        <w:rPr>
          <w:sz w:val="24"/>
        </w:rPr>
        <w:t>алколоз</w:t>
      </w:r>
      <w:proofErr w:type="spellEnd"/>
    </w:p>
    <w:p w:rsidR="00951F4C" w:rsidRPr="00951F4C" w:rsidRDefault="00951F4C" w:rsidP="00951F4C">
      <w:pPr>
        <w:rPr>
          <w:sz w:val="24"/>
        </w:rPr>
      </w:pPr>
      <w:r w:rsidRPr="00951F4C">
        <w:rPr>
          <w:sz w:val="24"/>
        </w:rPr>
        <w:t xml:space="preserve">      б)</w:t>
      </w:r>
      <w:proofErr w:type="gramStart"/>
      <w:r w:rsidRPr="00951F4C">
        <w:rPr>
          <w:sz w:val="24"/>
        </w:rPr>
        <w:t>.</w:t>
      </w:r>
      <w:proofErr w:type="gramEnd"/>
      <w:r w:rsidRPr="00951F4C">
        <w:rPr>
          <w:sz w:val="24"/>
        </w:rPr>
        <w:t xml:space="preserve"> </w:t>
      </w:r>
      <w:proofErr w:type="gramStart"/>
      <w:r w:rsidRPr="00951F4C">
        <w:rPr>
          <w:sz w:val="24"/>
        </w:rPr>
        <w:t>а</w:t>
      </w:r>
      <w:proofErr w:type="gramEnd"/>
      <w:r w:rsidRPr="00951F4C">
        <w:rPr>
          <w:sz w:val="24"/>
        </w:rPr>
        <w:t xml:space="preserve">ртериальная гипотензия, метаболический </w:t>
      </w:r>
      <w:proofErr w:type="spellStart"/>
      <w:r w:rsidRPr="00951F4C">
        <w:rPr>
          <w:sz w:val="24"/>
        </w:rPr>
        <w:t>алколоз</w:t>
      </w:r>
      <w:proofErr w:type="spellEnd"/>
      <w:r w:rsidRPr="00951F4C">
        <w:rPr>
          <w:sz w:val="24"/>
        </w:rPr>
        <w:t xml:space="preserve">, </w:t>
      </w:r>
      <w:proofErr w:type="spellStart"/>
      <w:r w:rsidRPr="00951F4C">
        <w:rPr>
          <w:sz w:val="24"/>
        </w:rPr>
        <w:t>полиорганная</w:t>
      </w:r>
      <w:proofErr w:type="spellEnd"/>
      <w:r w:rsidRPr="00951F4C">
        <w:rPr>
          <w:sz w:val="24"/>
        </w:rPr>
        <w:t xml:space="preserve"> дисфункция, судороги</w:t>
      </w:r>
    </w:p>
    <w:p w:rsidR="00951F4C" w:rsidRPr="00951F4C" w:rsidRDefault="00951F4C" w:rsidP="00951F4C">
      <w:pPr>
        <w:rPr>
          <w:sz w:val="24"/>
        </w:rPr>
      </w:pPr>
      <w:r w:rsidRPr="00951F4C">
        <w:rPr>
          <w:sz w:val="24"/>
        </w:rPr>
        <w:t xml:space="preserve">      в)</w:t>
      </w:r>
      <w:proofErr w:type="gramStart"/>
      <w:r w:rsidRPr="00951F4C">
        <w:rPr>
          <w:sz w:val="24"/>
        </w:rPr>
        <w:t>.</w:t>
      </w:r>
      <w:proofErr w:type="gramEnd"/>
      <w:r w:rsidRPr="00951F4C">
        <w:rPr>
          <w:sz w:val="24"/>
        </w:rPr>
        <w:t xml:space="preserve"> </w:t>
      </w:r>
      <w:proofErr w:type="gramStart"/>
      <w:r w:rsidRPr="00951F4C">
        <w:rPr>
          <w:sz w:val="24"/>
        </w:rPr>
        <w:t>а</w:t>
      </w:r>
      <w:proofErr w:type="gramEnd"/>
      <w:r w:rsidRPr="00951F4C">
        <w:rPr>
          <w:sz w:val="24"/>
        </w:rPr>
        <w:t xml:space="preserve">ртериальная гипотензия, метаболический ацидоз, </w:t>
      </w:r>
      <w:proofErr w:type="spellStart"/>
      <w:r w:rsidRPr="00951F4C">
        <w:rPr>
          <w:sz w:val="24"/>
        </w:rPr>
        <w:t>полиорганная</w:t>
      </w:r>
      <w:proofErr w:type="spellEnd"/>
      <w:r w:rsidRPr="00951F4C">
        <w:rPr>
          <w:sz w:val="24"/>
        </w:rPr>
        <w:t xml:space="preserve"> дисфункция</w:t>
      </w:r>
    </w:p>
    <w:p w:rsidR="00951F4C" w:rsidRPr="00951F4C" w:rsidRDefault="00951F4C" w:rsidP="00951F4C">
      <w:pPr>
        <w:rPr>
          <w:sz w:val="24"/>
        </w:rPr>
      </w:pPr>
      <w:r w:rsidRPr="00951F4C">
        <w:rPr>
          <w:sz w:val="24"/>
        </w:rPr>
        <w:t xml:space="preserve">      г). артериальная гипотензия, метаболический ацидоз, </w:t>
      </w:r>
      <w:proofErr w:type="spellStart"/>
      <w:r w:rsidRPr="00951F4C">
        <w:rPr>
          <w:sz w:val="24"/>
        </w:rPr>
        <w:t>полиорганная</w:t>
      </w:r>
      <w:proofErr w:type="spellEnd"/>
      <w:r w:rsidRPr="00951F4C">
        <w:rPr>
          <w:sz w:val="24"/>
        </w:rPr>
        <w:t xml:space="preserve"> дисфункция, отек легких</w:t>
      </w:r>
      <w:proofErr w:type="gramStart"/>
      <w:r w:rsidRPr="00951F4C">
        <w:rPr>
          <w:sz w:val="24"/>
        </w:rPr>
        <w:t xml:space="preserve">      В</w:t>
      </w:r>
      <w:proofErr w:type="gramEnd"/>
    </w:p>
    <w:p w:rsidR="00951F4C" w:rsidRDefault="00951F4C" w:rsidP="00951F4C">
      <w:pPr>
        <w:rPr>
          <w:sz w:val="24"/>
        </w:rPr>
      </w:pPr>
      <w:r w:rsidRPr="00951F4C">
        <w:rPr>
          <w:sz w:val="24"/>
        </w:rPr>
        <w:t xml:space="preserve">    </w:t>
      </w:r>
    </w:p>
    <w:p w:rsidR="00951F4C" w:rsidRPr="00951F4C" w:rsidRDefault="00951F4C" w:rsidP="00951F4C">
      <w:pPr>
        <w:rPr>
          <w:sz w:val="24"/>
        </w:rPr>
      </w:pPr>
      <w:r>
        <w:rPr>
          <w:sz w:val="24"/>
        </w:rPr>
        <w:t xml:space="preserve">  3. </w:t>
      </w:r>
      <w:r w:rsidRPr="00951F4C">
        <w:rPr>
          <w:sz w:val="24"/>
        </w:rPr>
        <w:t>Анафилаксия  это –</w:t>
      </w:r>
    </w:p>
    <w:p w:rsidR="00951F4C" w:rsidRPr="00951F4C" w:rsidRDefault="00951F4C" w:rsidP="00951F4C">
      <w:pPr>
        <w:rPr>
          <w:sz w:val="24"/>
        </w:rPr>
      </w:pPr>
      <w:r w:rsidRPr="00951F4C">
        <w:rPr>
          <w:sz w:val="24"/>
        </w:rPr>
        <w:t xml:space="preserve">      а)</w:t>
      </w:r>
      <w:proofErr w:type="gramStart"/>
      <w:r w:rsidRPr="00951F4C">
        <w:rPr>
          <w:sz w:val="24"/>
        </w:rPr>
        <w:t>.</w:t>
      </w:r>
      <w:proofErr w:type="gramEnd"/>
      <w:r w:rsidRPr="00951F4C">
        <w:rPr>
          <w:sz w:val="24"/>
        </w:rPr>
        <w:t xml:space="preserve"> </w:t>
      </w:r>
      <w:proofErr w:type="gramStart"/>
      <w:r w:rsidRPr="00951F4C">
        <w:rPr>
          <w:sz w:val="24"/>
        </w:rPr>
        <w:t>о</w:t>
      </w:r>
      <w:proofErr w:type="gramEnd"/>
      <w:r w:rsidRPr="00951F4C">
        <w:rPr>
          <w:sz w:val="24"/>
        </w:rPr>
        <w:t>страя системная реакция организма на первичный контакт с антигеном</w:t>
      </w:r>
    </w:p>
    <w:p w:rsidR="00951F4C" w:rsidRPr="00951F4C" w:rsidRDefault="00951F4C" w:rsidP="00951F4C">
      <w:pPr>
        <w:rPr>
          <w:sz w:val="24"/>
        </w:rPr>
      </w:pPr>
      <w:r w:rsidRPr="00951F4C">
        <w:rPr>
          <w:sz w:val="24"/>
        </w:rPr>
        <w:t xml:space="preserve">      б)</w:t>
      </w:r>
      <w:proofErr w:type="gramStart"/>
      <w:r w:rsidRPr="00951F4C">
        <w:rPr>
          <w:sz w:val="24"/>
        </w:rPr>
        <w:t>.</w:t>
      </w:r>
      <w:proofErr w:type="gramEnd"/>
      <w:r w:rsidRPr="00951F4C">
        <w:rPr>
          <w:sz w:val="24"/>
        </w:rPr>
        <w:t xml:space="preserve"> </w:t>
      </w:r>
      <w:proofErr w:type="gramStart"/>
      <w:r w:rsidRPr="00951F4C">
        <w:rPr>
          <w:sz w:val="24"/>
        </w:rPr>
        <w:t>о</w:t>
      </w:r>
      <w:proofErr w:type="gramEnd"/>
      <w:r w:rsidRPr="00951F4C">
        <w:rPr>
          <w:sz w:val="24"/>
        </w:rPr>
        <w:t>страя системная реакция сенсибилизированного организма на контакт с антигеном, развивающаяся как реакция гиперчувствительности первого типа</w:t>
      </w:r>
    </w:p>
    <w:p w:rsidR="00951F4C" w:rsidRPr="00951F4C" w:rsidRDefault="00951F4C" w:rsidP="00951F4C">
      <w:pPr>
        <w:rPr>
          <w:sz w:val="24"/>
        </w:rPr>
      </w:pPr>
      <w:r w:rsidRPr="00951F4C">
        <w:rPr>
          <w:sz w:val="24"/>
        </w:rPr>
        <w:t xml:space="preserve">      в)</w:t>
      </w:r>
      <w:proofErr w:type="gramStart"/>
      <w:r w:rsidRPr="00951F4C">
        <w:rPr>
          <w:sz w:val="24"/>
        </w:rPr>
        <w:t>.</w:t>
      </w:r>
      <w:proofErr w:type="gramEnd"/>
      <w:r w:rsidRPr="00951F4C">
        <w:rPr>
          <w:sz w:val="24"/>
        </w:rPr>
        <w:t xml:space="preserve"> </w:t>
      </w:r>
      <w:proofErr w:type="gramStart"/>
      <w:r w:rsidRPr="00951F4C">
        <w:rPr>
          <w:sz w:val="24"/>
        </w:rPr>
        <w:t>о</w:t>
      </w:r>
      <w:proofErr w:type="gramEnd"/>
      <w:r w:rsidRPr="00951F4C">
        <w:rPr>
          <w:sz w:val="24"/>
        </w:rPr>
        <w:t>страя системная реакция сенсибилизированного организма на контакт с антигеном, развивающаяся как реакция гиперчувствительности второго типа</w:t>
      </w:r>
    </w:p>
    <w:p w:rsidR="00951F4C" w:rsidRPr="00951F4C" w:rsidRDefault="00951F4C" w:rsidP="00951F4C">
      <w:pPr>
        <w:rPr>
          <w:sz w:val="24"/>
        </w:rPr>
      </w:pPr>
      <w:r w:rsidRPr="00951F4C">
        <w:rPr>
          <w:sz w:val="24"/>
        </w:rPr>
        <w:t xml:space="preserve">      г)</w:t>
      </w:r>
      <w:proofErr w:type="gramStart"/>
      <w:r w:rsidRPr="00951F4C">
        <w:rPr>
          <w:sz w:val="24"/>
        </w:rPr>
        <w:t>.</w:t>
      </w:r>
      <w:proofErr w:type="gramEnd"/>
      <w:r w:rsidRPr="00951F4C">
        <w:rPr>
          <w:sz w:val="24"/>
        </w:rPr>
        <w:t xml:space="preserve"> </w:t>
      </w:r>
      <w:proofErr w:type="gramStart"/>
      <w:r w:rsidRPr="00951F4C">
        <w:rPr>
          <w:sz w:val="24"/>
        </w:rPr>
        <w:t>о</w:t>
      </w:r>
      <w:proofErr w:type="gramEnd"/>
      <w:r w:rsidRPr="00951F4C">
        <w:rPr>
          <w:sz w:val="24"/>
        </w:rPr>
        <w:t>страя местная реакция сенсибилизированного организма на контакт с антигеном, развивающаяся как реакция гиперчувствительности второго типа       б</w:t>
      </w:r>
    </w:p>
    <w:p w:rsidR="00951F4C" w:rsidRPr="00951F4C" w:rsidRDefault="00951F4C" w:rsidP="00951F4C">
      <w:pPr>
        <w:rPr>
          <w:sz w:val="24"/>
        </w:rPr>
      </w:pPr>
    </w:p>
    <w:p w:rsidR="00951F4C" w:rsidRPr="00951F4C" w:rsidRDefault="00951F4C" w:rsidP="00951F4C">
      <w:pPr>
        <w:rPr>
          <w:sz w:val="24"/>
        </w:rPr>
      </w:pPr>
      <w:r>
        <w:rPr>
          <w:sz w:val="24"/>
        </w:rPr>
        <w:t xml:space="preserve">      4. </w:t>
      </w:r>
      <w:r w:rsidRPr="00951F4C">
        <w:rPr>
          <w:sz w:val="24"/>
        </w:rPr>
        <w:t>Основные синдромы анафилактического шока</w:t>
      </w:r>
    </w:p>
    <w:p w:rsidR="00951F4C" w:rsidRPr="00951F4C" w:rsidRDefault="00951F4C" w:rsidP="00951F4C">
      <w:pPr>
        <w:rPr>
          <w:sz w:val="24"/>
        </w:rPr>
      </w:pPr>
      <w:r w:rsidRPr="00951F4C">
        <w:rPr>
          <w:sz w:val="24"/>
        </w:rPr>
        <w:t xml:space="preserve">      а)</w:t>
      </w:r>
      <w:proofErr w:type="gramStart"/>
      <w:r w:rsidRPr="00951F4C">
        <w:rPr>
          <w:sz w:val="24"/>
        </w:rPr>
        <w:t>.</w:t>
      </w:r>
      <w:proofErr w:type="gramEnd"/>
      <w:r w:rsidRPr="00951F4C">
        <w:rPr>
          <w:sz w:val="24"/>
        </w:rPr>
        <w:t xml:space="preserve"> </w:t>
      </w:r>
      <w:proofErr w:type="gramStart"/>
      <w:r w:rsidRPr="00951F4C">
        <w:rPr>
          <w:sz w:val="24"/>
        </w:rPr>
        <w:t>о</w:t>
      </w:r>
      <w:proofErr w:type="gramEnd"/>
      <w:r w:rsidRPr="00951F4C">
        <w:rPr>
          <w:sz w:val="24"/>
        </w:rPr>
        <w:t xml:space="preserve">страя дыхательная недостаточность, острая относительная </w:t>
      </w:r>
      <w:proofErr w:type="spellStart"/>
      <w:r w:rsidRPr="00951F4C">
        <w:rPr>
          <w:sz w:val="24"/>
        </w:rPr>
        <w:t>гиповолемия</w:t>
      </w:r>
      <w:proofErr w:type="spellEnd"/>
      <w:r w:rsidRPr="00951F4C">
        <w:rPr>
          <w:sz w:val="24"/>
        </w:rPr>
        <w:t>, нарушение реологических свойств крови</w:t>
      </w:r>
    </w:p>
    <w:p w:rsidR="00951F4C" w:rsidRPr="00951F4C" w:rsidRDefault="00951F4C" w:rsidP="00951F4C">
      <w:pPr>
        <w:rPr>
          <w:sz w:val="24"/>
        </w:rPr>
      </w:pPr>
      <w:r w:rsidRPr="00951F4C">
        <w:rPr>
          <w:sz w:val="24"/>
        </w:rPr>
        <w:t xml:space="preserve">      б)</w:t>
      </w:r>
      <w:proofErr w:type="gramStart"/>
      <w:r w:rsidRPr="00951F4C">
        <w:rPr>
          <w:sz w:val="24"/>
        </w:rPr>
        <w:t>.</w:t>
      </w:r>
      <w:proofErr w:type="gramEnd"/>
      <w:r w:rsidRPr="00951F4C">
        <w:rPr>
          <w:sz w:val="24"/>
        </w:rPr>
        <w:t xml:space="preserve"> </w:t>
      </w:r>
      <w:proofErr w:type="gramStart"/>
      <w:r w:rsidRPr="00951F4C">
        <w:rPr>
          <w:sz w:val="24"/>
        </w:rPr>
        <w:t>о</w:t>
      </w:r>
      <w:proofErr w:type="gramEnd"/>
      <w:r w:rsidRPr="00951F4C">
        <w:rPr>
          <w:sz w:val="24"/>
        </w:rPr>
        <w:t xml:space="preserve">страя дыхательная недостаточность, острая </w:t>
      </w:r>
      <w:proofErr w:type="spellStart"/>
      <w:r w:rsidRPr="00951F4C">
        <w:rPr>
          <w:sz w:val="24"/>
        </w:rPr>
        <w:t>гиперволемия</w:t>
      </w:r>
      <w:proofErr w:type="spellEnd"/>
      <w:r w:rsidRPr="00951F4C">
        <w:rPr>
          <w:sz w:val="24"/>
        </w:rPr>
        <w:t>, нарушение реологических свойств крови</w:t>
      </w:r>
    </w:p>
    <w:p w:rsidR="00951F4C" w:rsidRPr="00951F4C" w:rsidRDefault="00951F4C" w:rsidP="00951F4C">
      <w:pPr>
        <w:rPr>
          <w:sz w:val="24"/>
        </w:rPr>
      </w:pPr>
      <w:r w:rsidRPr="00951F4C">
        <w:rPr>
          <w:sz w:val="24"/>
        </w:rPr>
        <w:t xml:space="preserve">      в)</w:t>
      </w:r>
      <w:proofErr w:type="gramStart"/>
      <w:r w:rsidRPr="00951F4C">
        <w:rPr>
          <w:sz w:val="24"/>
        </w:rPr>
        <w:t>.</w:t>
      </w:r>
      <w:proofErr w:type="gramEnd"/>
      <w:r w:rsidRPr="00951F4C">
        <w:rPr>
          <w:sz w:val="24"/>
        </w:rPr>
        <w:t xml:space="preserve"> </w:t>
      </w:r>
      <w:proofErr w:type="gramStart"/>
      <w:r w:rsidRPr="00951F4C">
        <w:rPr>
          <w:sz w:val="24"/>
        </w:rPr>
        <w:t>о</w:t>
      </w:r>
      <w:proofErr w:type="gramEnd"/>
      <w:r w:rsidRPr="00951F4C">
        <w:rPr>
          <w:sz w:val="24"/>
        </w:rPr>
        <w:t xml:space="preserve">страя левожелудочковая недостаточность, острая относительная </w:t>
      </w:r>
      <w:proofErr w:type="spellStart"/>
      <w:r w:rsidRPr="00951F4C">
        <w:rPr>
          <w:sz w:val="24"/>
        </w:rPr>
        <w:t>гиповолемия</w:t>
      </w:r>
      <w:proofErr w:type="spellEnd"/>
      <w:r w:rsidRPr="00951F4C">
        <w:rPr>
          <w:sz w:val="24"/>
        </w:rPr>
        <w:t>, нарушение реологических свойств крови, кома</w:t>
      </w:r>
    </w:p>
    <w:p w:rsidR="00951F4C" w:rsidRPr="00951F4C" w:rsidRDefault="00951F4C" w:rsidP="00951F4C">
      <w:pPr>
        <w:rPr>
          <w:sz w:val="24"/>
        </w:rPr>
      </w:pPr>
      <w:r w:rsidRPr="00951F4C">
        <w:rPr>
          <w:sz w:val="24"/>
        </w:rPr>
        <w:t xml:space="preserve">      г)</w:t>
      </w:r>
      <w:proofErr w:type="gramStart"/>
      <w:r w:rsidRPr="00951F4C">
        <w:rPr>
          <w:sz w:val="24"/>
        </w:rPr>
        <w:t>.</w:t>
      </w:r>
      <w:proofErr w:type="gramEnd"/>
      <w:r w:rsidRPr="00951F4C">
        <w:rPr>
          <w:sz w:val="24"/>
        </w:rPr>
        <w:t xml:space="preserve"> </w:t>
      </w:r>
      <w:proofErr w:type="gramStart"/>
      <w:r w:rsidRPr="00951F4C">
        <w:rPr>
          <w:sz w:val="24"/>
        </w:rPr>
        <w:t>о</w:t>
      </w:r>
      <w:proofErr w:type="gramEnd"/>
      <w:r w:rsidRPr="00951F4C">
        <w:rPr>
          <w:sz w:val="24"/>
        </w:rPr>
        <w:t xml:space="preserve">страя почечная недостаточность, острая относительная </w:t>
      </w:r>
      <w:proofErr w:type="spellStart"/>
      <w:r w:rsidRPr="00951F4C">
        <w:rPr>
          <w:sz w:val="24"/>
        </w:rPr>
        <w:t>гиповолемия</w:t>
      </w:r>
      <w:proofErr w:type="spellEnd"/>
      <w:r w:rsidRPr="00951F4C">
        <w:rPr>
          <w:sz w:val="24"/>
        </w:rPr>
        <w:t xml:space="preserve">, кома     а   </w:t>
      </w:r>
    </w:p>
    <w:p w:rsidR="00951F4C" w:rsidRPr="00951F4C" w:rsidRDefault="00951F4C" w:rsidP="00951F4C">
      <w:pPr>
        <w:rPr>
          <w:sz w:val="24"/>
        </w:rPr>
      </w:pPr>
    </w:p>
    <w:p w:rsidR="00951F4C" w:rsidRPr="00951F4C" w:rsidRDefault="00951F4C" w:rsidP="00951F4C">
      <w:pPr>
        <w:rPr>
          <w:sz w:val="24"/>
        </w:rPr>
      </w:pPr>
      <w:r>
        <w:rPr>
          <w:sz w:val="24"/>
        </w:rPr>
        <w:t xml:space="preserve">    5. </w:t>
      </w:r>
      <w:r w:rsidRPr="00951F4C">
        <w:rPr>
          <w:sz w:val="24"/>
        </w:rPr>
        <w:t>Критериями эффективного лечения шока являются:</w:t>
      </w:r>
    </w:p>
    <w:p w:rsidR="00951F4C" w:rsidRPr="00951F4C" w:rsidRDefault="00951F4C" w:rsidP="00951F4C">
      <w:pPr>
        <w:rPr>
          <w:sz w:val="24"/>
        </w:rPr>
      </w:pPr>
      <w:r w:rsidRPr="00951F4C">
        <w:rPr>
          <w:sz w:val="24"/>
        </w:rPr>
        <w:t xml:space="preserve">     а)</w:t>
      </w:r>
      <w:proofErr w:type="gramStart"/>
      <w:r w:rsidRPr="00951F4C">
        <w:rPr>
          <w:sz w:val="24"/>
        </w:rPr>
        <w:t>.</w:t>
      </w:r>
      <w:proofErr w:type="gramEnd"/>
      <w:r w:rsidRPr="00951F4C">
        <w:rPr>
          <w:sz w:val="24"/>
        </w:rPr>
        <w:t xml:space="preserve"> </w:t>
      </w:r>
      <w:proofErr w:type="gramStart"/>
      <w:r w:rsidRPr="00951F4C">
        <w:rPr>
          <w:sz w:val="24"/>
        </w:rPr>
        <w:t>у</w:t>
      </w:r>
      <w:proofErr w:type="gramEnd"/>
      <w:r w:rsidRPr="00951F4C">
        <w:rPr>
          <w:sz w:val="24"/>
        </w:rPr>
        <w:t>ровень АД +/- 15% от нормы, гематокрит больше 25 %, сатурация на чистом кислороде 95%</w:t>
      </w:r>
    </w:p>
    <w:p w:rsidR="00951F4C" w:rsidRPr="00951F4C" w:rsidRDefault="00951F4C" w:rsidP="00951F4C">
      <w:pPr>
        <w:rPr>
          <w:sz w:val="24"/>
        </w:rPr>
      </w:pPr>
      <w:r w:rsidRPr="00951F4C">
        <w:rPr>
          <w:sz w:val="24"/>
        </w:rPr>
        <w:t xml:space="preserve">     б)</w:t>
      </w:r>
      <w:proofErr w:type="gramStart"/>
      <w:r w:rsidRPr="00951F4C">
        <w:rPr>
          <w:sz w:val="24"/>
        </w:rPr>
        <w:t>.</w:t>
      </w:r>
      <w:proofErr w:type="gramEnd"/>
      <w:r w:rsidRPr="00951F4C">
        <w:rPr>
          <w:sz w:val="24"/>
        </w:rPr>
        <w:t xml:space="preserve"> </w:t>
      </w:r>
      <w:proofErr w:type="gramStart"/>
      <w:r w:rsidRPr="00951F4C">
        <w:rPr>
          <w:sz w:val="24"/>
        </w:rPr>
        <w:t>у</w:t>
      </w:r>
      <w:proofErr w:type="gramEnd"/>
      <w:r w:rsidRPr="00951F4C">
        <w:rPr>
          <w:sz w:val="24"/>
        </w:rPr>
        <w:t>ровень АД +/- 15% от нормы, гематокрит больше 25 %, сатурация на воздухе  85%</w:t>
      </w:r>
    </w:p>
    <w:p w:rsidR="00951F4C" w:rsidRPr="00951F4C" w:rsidRDefault="00951F4C" w:rsidP="00951F4C">
      <w:pPr>
        <w:rPr>
          <w:sz w:val="24"/>
        </w:rPr>
      </w:pPr>
      <w:r w:rsidRPr="00951F4C">
        <w:rPr>
          <w:sz w:val="24"/>
        </w:rPr>
        <w:t xml:space="preserve">     в)</w:t>
      </w:r>
      <w:proofErr w:type="gramStart"/>
      <w:r w:rsidRPr="00951F4C">
        <w:rPr>
          <w:sz w:val="24"/>
        </w:rPr>
        <w:t>.</w:t>
      </w:r>
      <w:proofErr w:type="gramEnd"/>
      <w:r w:rsidRPr="00951F4C">
        <w:rPr>
          <w:sz w:val="24"/>
        </w:rPr>
        <w:t xml:space="preserve"> </w:t>
      </w:r>
      <w:proofErr w:type="gramStart"/>
      <w:r w:rsidRPr="00951F4C">
        <w:rPr>
          <w:sz w:val="24"/>
        </w:rPr>
        <w:t>у</w:t>
      </w:r>
      <w:proofErr w:type="gramEnd"/>
      <w:r w:rsidRPr="00951F4C">
        <w:rPr>
          <w:sz w:val="24"/>
        </w:rPr>
        <w:t>ровень АД +/- 20% от нормы, гематокрит больше 30 %, сатурация на чистом кислороде 95%</w:t>
      </w:r>
    </w:p>
    <w:p w:rsidR="00951F4C" w:rsidRPr="00951F4C" w:rsidRDefault="00951F4C" w:rsidP="00951F4C">
      <w:pPr>
        <w:rPr>
          <w:sz w:val="24"/>
        </w:rPr>
      </w:pPr>
      <w:r w:rsidRPr="00951F4C">
        <w:rPr>
          <w:sz w:val="24"/>
        </w:rPr>
        <w:t xml:space="preserve">     г)</w:t>
      </w:r>
      <w:proofErr w:type="gramStart"/>
      <w:r w:rsidRPr="00951F4C">
        <w:rPr>
          <w:sz w:val="24"/>
        </w:rPr>
        <w:t>.</w:t>
      </w:r>
      <w:proofErr w:type="gramEnd"/>
      <w:r w:rsidRPr="00951F4C">
        <w:rPr>
          <w:sz w:val="24"/>
        </w:rPr>
        <w:t xml:space="preserve"> </w:t>
      </w:r>
      <w:proofErr w:type="gramStart"/>
      <w:r w:rsidRPr="00951F4C">
        <w:rPr>
          <w:sz w:val="24"/>
        </w:rPr>
        <w:t>у</w:t>
      </w:r>
      <w:proofErr w:type="gramEnd"/>
      <w:r w:rsidRPr="00951F4C">
        <w:rPr>
          <w:sz w:val="24"/>
        </w:rPr>
        <w:t xml:space="preserve">ровень АД +/- 15% от нормы, гематокрит больше 30 %, ЧСС меньше 100 уд/мин         г </w:t>
      </w:r>
    </w:p>
    <w:p w:rsidR="00951F4C" w:rsidRPr="00951F4C" w:rsidRDefault="00951F4C" w:rsidP="00951F4C">
      <w:pPr>
        <w:rPr>
          <w:sz w:val="24"/>
        </w:rPr>
      </w:pPr>
    </w:p>
    <w:p w:rsidR="00951F4C" w:rsidRPr="00951F4C" w:rsidRDefault="00951F4C" w:rsidP="00951F4C">
      <w:pPr>
        <w:rPr>
          <w:sz w:val="24"/>
        </w:rPr>
      </w:pPr>
      <w:r>
        <w:rPr>
          <w:sz w:val="24"/>
        </w:rPr>
        <w:t xml:space="preserve">    6. </w:t>
      </w:r>
      <w:r w:rsidRPr="00951F4C">
        <w:rPr>
          <w:sz w:val="24"/>
        </w:rPr>
        <w:t xml:space="preserve"> Лечение гемотрансфузионных реакций включает</w:t>
      </w:r>
    </w:p>
    <w:p w:rsidR="00951F4C" w:rsidRPr="00951F4C" w:rsidRDefault="00951F4C" w:rsidP="00951F4C">
      <w:pPr>
        <w:rPr>
          <w:sz w:val="24"/>
        </w:rPr>
      </w:pPr>
      <w:r w:rsidRPr="00951F4C">
        <w:rPr>
          <w:sz w:val="24"/>
        </w:rPr>
        <w:t xml:space="preserve">    а)</w:t>
      </w:r>
      <w:proofErr w:type="gramStart"/>
      <w:r w:rsidRPr="00951F4C">
        <w:rPr>
          <w:sz w:val="24"/>
        </w:rPr>
        <w:t>.</w:t>
      </w:r>
      <w:proofErr w:type="gramEnd"/>
      <w:r w:rsidRPr="00951F4C">
        <w:rPr>
          <w:sz w:val="24"/>
        </w:rPr>
        <w:t xml:space="preserve">    </w:t>
      </w:r>
      <w:proofErr w:type="gramStart"/>
      <w:r w:rsidRPr="00951F4C">
        <w:rPr>
          <w:sz w:val="24"/>
        </w:rPr>
        <w:t>п</w:t>
      </w:r>
      <w:proofErr w:type="gramEnd"/>
      <w:r w:rsidRPr="00951F4C">
        <w:rPr>
          <w:sz w:val="24"/>
        </w:rPr>
        <w:t>рименение только антипиретиков</w:t>
      </w:r>
    </w:p>
    <w:p w:rsidR="00951F4C" w:rsidRPr="00951F4C" w:rsidRDefault="00951F4C" w:rsidP="00951F4C">
      <w:pPr>
        <w:rPr>
          <w:sz w:val="24"/>
        </w:rPr>
      </w:pPr>
      <w:r w:rsidRPr="00951F4C">
        <w:rPr>
          <w:sz w:val="24"/>
        </w:rPr>
        <w:t xml:space="preserve">    б)</w:t>
      </w:r>
      <w:proofErr w:type="gramStart"/>
      <w:r w:rsidRPr="00951F4C">
        <w:rPr>
          <w:sz w:val="24"/>
        </w:rPr>
        <w:t>.</w:t>
      </w:r>
      <w:proofErr w:type="gramEnd"/>
      <w:r w:rsidRPr="00951F4C">
        <w:rPr>
          <w:sz w:val="24"/>
        </w:rPr>
        <w:t xml:space="preserve">    </w:t>
      </w:r>
      <w:proofErr w:type="gramStart"/>
      <w:r w:rsidRPr="00951F4C">
        <w:rPr>
          <w:sz w:val="24"/>
        </w:rPr>
        <w:t>п</w:t>
      </w:r>
      <w:proofErr w:type="gramEnd"/>
      <w:r w:rsidRPr="00951F4C">
        <w:rPr>
          <w:sz w:val="24"/>
        </w:rPr>
        <w:t>рименение антипиретиков, отмытых эритроцитов, дофамина</w:t>
      </w:r>
    </w:p>
    <w:p w:rsidR="00951F4C" w:rsidRPr="00951F4C" w:rsidRDefault="00951F4C" w:rsidP="00951F4C">
      <w:pPr>
        <w:rPr>
          <w:sz w:val="24"/>
        </w:rPr>
      </w:pPr>
      <w:r w:rsidRPr="00951F4C">
        <w:rPr>
          <w:sz w:val="24"/>
        </w:rPr>
        <w:t xml:space="preserve">    в)</w:t>
      </w:r>
      <w:proofErr w:type="gramStart"/>
      <w:r w:rsidRPr="00951F4C">
        <w:rPr>
          <w:sz w:val="24"/>
        </w:rPr>
        <w:t>.</w:t>
      </w:r>
      <w:proofErr w:type="gramEnd"/>
      <w:r w:rsidRPr="00951F4C">
        <w:rPr>
          <w:sz w:val="24"/>
        </w:rPr>
        <w:t xml:space="preserve"> </w:t>
      </w:r>
      <w:proofErr w:type="gramStart"/>
      <w:r w:rsidRPr="00951F4C">
        <w:rPr>
          <w:sz w:val="24"/>
        </w:rPr>
        <w:t>п</w:t>
      </w:r>
      <w:proofErr w:type="gramEnd"/>
      <w:r w:rsidRPr="00951F4C">
        <w:rPr>
          <w:sz w:val="24"/>
        </w:rPr>
        <w:t xml:space="preserve">рекращение трансфузии, применение антипиретиков, отмытых эритроцитов, </w:t>
      </w:r>
      <w:proofErr w:type="spellStart"/>
      <w:r w:rsidRPr="00951F4C">
        <w:rPr>
          <w:sz w:val="24"/>
        </w:rPr>
        <w:t>антигимистаминных</w:t>
      </w:r>
      <w:proofErr w:type="spellEnd"/>
      <w:r w:rsidRPr="00951F4C">
        <w:rPr>
          <w:sz w:val="24"/>
        </w:rPr>
        <w:t xml:space="preserve"> препаратов, кортикостероидов</w:t>
      </w:r>
    </w:p>
    <w:p w:rsidR="00951F4C" w:rsidRPr="00951F4C" w:rsidRDefault="00951F4C" w:rsidP="00951F4C">
      <w:pPr>
        <w:rPr>
          <w:sz w:val="24"/>
        </w:rPr>
      </w:pPr>
      <w:r w:rsidRPr="00951F4C">
        <w:rPr>
          <w:sz w:val="24"/>
        </w:rPr>
        <w:t xml:space="preserve">    г)</w:t>
      </w:r>
      <w:proofErr w:type="gramStart"/>
      <w:r w:rsidRPr="00951F4C">
        <w:rPr>
          <w:sz w:val="24"/>
        </w:rPr>
        <w:t>.</w:t>
      </w:r>
      <w:proofErr w:type="gramEnd"/>
      <w:r w:rsidRPr="00951F4C">
        <w:rPr>
          <w:sz w:val="24"/>
        </w:rPr>
        <w:t xml:space="preserve"> </w:t>
      </w:r>
      <w:proofErr w:type="gramStart"/>
      <w:r w:rsidRPr="00951F4C">
        <w:rPr>
          <w:sz w:val="24"/>
        </w:rPr>
        <w:t>д</w:t>
      </w:r>
      <w:proofErr w:type="gramEnd"/>
      <w:r w:rsidRPr="00951F4C">
        <w:rPr>
          <w:sz w:val="24"/>
        </w:rPr>
        <w:t>остаточно только прекратить трансфузию      в</w:t>
      </w:r>
    </w:p>
    <w:p w:rsidR="00951F4C" w:rsidRPr="00951F4C" w:rsidRDefault="00951F4C" w:rsidP="00951F4C">
      <w:pPr>
        <w:rPr>
          <w:sz w:val="24"/>
        </w:rPr>
      </w:pPr>
    </w:p>
    <w:p w:rsidR="00951F4C" w:rsidRPr="00951F4C" w:rsidRDefault="00951F4C" w:rsidP="00951F4C">
      <w:pPr>
        <w:rPr>
          <w:sz w:val="24"/>
        </w:rPr>
      </w:pPr>
      <w:r>
        <w:rPr>
          <w:sz w:val="24"/>
        </w:rPr>
        <w:t xml:space="preserve">   7</w:t>
      </w:r>
      <w:r w:rsidRPr="00951F4C">
        <w:rPr>
          <w:sz w:val="24"/>
        </w:rPr>
        <w:t>.  Причинами, обусловившими развитие ДВС-синдрома, могут быть:</w:t>
      </w:r>
    </w:p>
    <w:p w:rsidR="00951F4C" w:rsidRPr="00951F4C" w:rsidRDefault="00951F4C" w:rsidP="00951F4C">
      <w:pPr>
        <w:rPr>
          <w:sz w:val="24"/>
        </w:rPr>
      </w:pPr>
      <w:r w:rsidRPr="00951F4C">
        <w:rPr>
          <w:sz w:val="24"/>
        </w:rPr>
        <w:t xml:space="preserve">а) попадание </w:t>
      </w:r>
      <w:proofErr w:type="gramStart"/>
      <w:r w:rsidRPr="00951F4C">
        <w:rPr>
          <w:sz w:val="24"/>
        </w:rPr>
        <w:t>в</w:t>
      </w:r>
      <w:proofErr w:type="gramEnd"/>
      <w:r w:rsidRPr="00951F4C">
        <w:rPr>
          <w:sz w:val="24"/>
        </w:rPr>
        <w:t xml:space="preserve"> кроваток активаторов </w:t>
      </w:r>
      <w:proofErr w:type="spellStart"/>
      <w:r w:rsidRPr="00951F4C">
        <w:rPr>
          <w:sz w:val="24"/>
        </w:rPr>
        <w:t>фибринообразования</w:t>
      </w:r>
      <w:proofErr w:type="spellEnd"/>
    </w:p>
    <w:p w:rsidR="00951F4C" w:rsidRPr="00951F4C" w:rsidRDefault="00951F4C" w:rsidP="00951F4C">
      <w:pPr>
        <w:rPr>
          <w:sz w:val="24"/>
        </w:rPr>
      </w:pPr>
      <w:r w:rsidRPr="00951F4C">
        <w:rPr>
          <w:sz w:val="24"/>
        </w:rPr>
        <w:t xml:space="preserve">б) </w:t>
      </w:r>
      <w:proofErr w:type="spellStart"/>
      <w:r w:rsidRPr="00951F4C">
        <w:rPr>
          <w:sz w:val="24"/>
        </w:rPr>
        <w:t>тромбоцитопатии</w:t>
      </w:r>
      <w:proofErr w:type="spellEnd"/>
    </w:p>
    <w:p w:rsidR="00951F4C" w:rsidRPr="00951F4C" w:rsidRDefault="00951F4C" w:rsidP="00951F4C">
      <w:pPr>
        <w:rPr>
          <w:sz w:val="24"/>
        </w:rPr>
      </w:pPr>
      <w:r w:rsidRPr="00951F4C">
        <w:rPr>
          <w:sz w:val="24"/>
        </w:rPr>
        <w:t xml:space="preserve">в) снижение продукции </w:t>
      </w:r>
      <w:proofErr w:type="spellStart"/>
      <w:r w:rsidRPr="00951F4C">
        <w:rPr>
          <w:sz w:val="24"/>
        </w:rPr>
        <w:t>плазминогена</w:t>
      </w:r>
      <w:proofErr w:type="spellEnd"/>
      <w:r w:rsidRPr="00951F4C">
        <w:rPr>
          <w:sz w:val="24"/>
        </w:rPr>
        <w:t xml:space="preserve">        а</w:t>
      </w:r>
    </w:p>
    <w:p w:rsidR="00951F4C" w:rsidRPr="00951F4C" w:rsidRDefault="00951F4C" w:rsidP="00951F4C">
      <w:pPr>
        <w:rPr>
          <w:sz w:val="24"/>
        </w:rPr>
      </w:pPr>
      <w:r w:rsidRPr="00951F4C">
        <w:rPr>
          <w:sz w:val="24"/>
        </w:rPr>
        <w:lastRenderedPageBreak/>
        <w:t xml:space="preserve"> г) </w:t>
      </w:r>
      <w:proofErr w:type="spellStart"/>
      <w:r w:rsidRPr="00951F4C">
        <w:rPr>
          <w:sz w:val="24"/>
        </w:rPr>
        <w:t>гиперпродукция</w:t>
      </w:r>
      <w:proofErr w:type="spellEnd"/>
      <w:r w:rsidRPr="00951F4C">
        <w:rPr>
          <w:sz w:val="24"/>
        </w:rPr>
        <w:t xml:space="preserve"> </w:t>
      </w:r>
      <w:proofErr w:type="spellStart"/>
      <w:r w:rsidRPr="00951F4C">
        <w:rPr>
          <w:sz w:val="24"/>
        </w:rPr>
        <w:t>простациклина</w:t>
      </w:r>
      <w:proofErr w:type="spellEnd"/>
    </w:p>
    <w:p w:rsidR="00951F4C" w:rsidRPr="00951F4C" w:rsidRDefault="00951F4C" w:rsidP="00951F4C">
      <w:pPr>
        <w:rPr>
          <w:sz w:val="24"/>
        </w:rPr>
      </w:pPr>
    </w:p>
    <w:p w:rsidR="00951F4C" w:rsidRPr="00951F4C" w:rsidRDefault="00951F4C" w:rsidP="00951F4C">
      <w:pPr>
        <w:rPr>
          <w:sz w:val="24"/>
        </w:rPr>
      </w:pPr>
      <w:r w:rsidRPr="00951F4C">
        <w:rPr>
          <w:sz w:val="24"/>
        </w:rPr>
        <w:t xml:space="preserve"> </w:t>
      </w:r>
      <w:r>
        <w:rPr>
          <w:sz w:val="24"/>
        </w:rPr>
        <w:t>8</w:t>
      </w:r>
      <w:r w:rsidRPr="00951F4C">
        <w:rPr>
          <w:sz w:val="24"/>
        </w:rPr>
        <w:t>.В основе уремической комы лежит:</w:t>
      </w:r>
    </w:p>
    <w:p w:rsidR="00951F4C" w:rsidRPr="00951F4C" w:rsidRDefault="00951F4C" w:rsidP="00951F4C">
      <w:pPr>
        <w:rPr>
          <w:sz w:val="24"/>
        </w:rPr>
      </w:pPr>
      <w:r w:rsidRPr="00951F4C">
        <w:rPr>
          <w:sz w:val="24"/>
        </w:rPr>
        <w:t xml:space="preserve">    а)</w:t>
      </w:r>
      <w:proofErr w:type="gramStart"/>
      <w:r w:rsidRPr="00951F4C">
        <w:rPr>
          <w:sz w:val="24"/>
        </w:rPr>
        <w:t>.</w:t>
      </w:r>
      <w:proofErr w:type="gramEnd"/>
      <w:r w:rsidRPr="00951F4C">
        <w:rPr>
          <w:sz w:val="24"/>
        </w:rPr>
        <w:t xml:space="preserve"> </w:t>
      </w:r>
      <w:proofErr w:type="gramStart"/>
      <w:r w:rsidRPr="00951F4C">
        <w:rPr>
          <w:sz w:val="24"/>
        </w:rPr>
        <w:t>г</w:t>
      </w:r>
      <w:proofErr w:type="gramEnd"/>
      <w:r w:rsidRPr="00951F4C">
        <w:rPr>
          <w:sz w:val="24"/>
        </w:rPr>
        <w:t xml:space="preserve">ипотония, </w:t>
      </w:r>
      <w:proofErr w:type="spellStart"/>
      <w:r w:rsidRPr="00951F4C">
        <w:rPr>
          <w:sz w:val="24"/>
        </w:rPr>
        <w:t>гиперазотемия</w:t>
      </w:r>
      <w:proofErr w:type="spellEnd"/>
    </w:p>
    <w:p w:rsidR="00951F4C" w:rsidRPr="00951F4C" w:rsidRDefault="00951F4C" w:rsidP="00951F4C">
      <w:pPr>
        <w:rPr>
          <w:sz w:val="24"/>
        </w:rPr>
      </w:pPr>
      <w:r w:rsidRPr="00951F4C">
        <w:rPr>
          <w:sz w:val="24"/>
        </w:rPr>
        <w:t xml:space="preserve">    б). нарушение кислотн</w:t>
      </w:r>
      <w:proofErr w:type="gramStart"/>
      <w:r w:rsidRPr="00951F4C">
        <w:rPr>
          <w:sz w:val="24"/>
        </w:rPr>
        <w:t>о-</w:t>
      </w:r>
      <w:proofErr w:type="gramEnd"/>
      <w:r w:rsidRPr="00951F4C">
        <w:rPr>
          <w:sz w:val="24"/>
        </w:rPr>
        <w:t xml:space="preserve"> основного равновесия</w:t>
      </w:r>
    </w:p>
    <w:p w:rsidR="00951F4C" w:rsidRPr="00951F4C" w:rsidRDefault="00951F4C" w:rsidP="00951F4C">
      <w:pPr>
        <w:rPr>
          <w:sz w:val="24"/>
        </w:rPr>
      </w:pPr>
      <w:r w:rsidRPr="00951F4C">
        <w:rPr>
          <w:sz w:val="24"/>
        </w:rPr>
        <w:t xml:space="preserve">    в)</w:t>
      </w:r>
      <w:proofErr w:type="gramStart"/>
      <w:r w:rsidRPr="00951F4C">
        <w:rPr>
          <w:sz w:val="24"/>
        </w:rPr>
        <w:t>.</w:t>
      </w:r>
      <w:proofErr w:type="gramEnd"/>
      <w:r w:rsidRPr="00951F4C">
        <w:rPr>
          <w:sz w:val="24"/>
        </w:rPr>
        <w:t xml:space="preserve"> </w:t>
      </w:r>
      <w:proofErr w:type="gramStart"/>
      <w:r w:rsidRPr="00951F4C">
        <w:rPr>
          <w:sz w:val="24"/>
        </w:rPr>
        <w:t>м</w:t>
      </w:r>
      <w:proofErr w:type="gramEnd"/>
      <w:r w:rsidRPr="00951F4C">
        <w:rPr>
          <w:sz w:val="24"/>
        </w:rPr>
        <w:t xml:space="preserve">етаболический </w:t>
      </w:r>
      <w:proofErr w:type="spellStart"/>
      <w:r w:rsidRPr="00951F4C">
        <w:rPr>
          <w:sz w:val="24"/>
        </w:rPr>
        <w:t>алколоз</w:t>
      </w:r>
      <w:proofErr w:type="spellEnd"/>
    </w:p>
    <w:p w:rsidR="00951F4C" w:rsidRPr="00951F4C" w:rsidRDefault="00951F4C" w:rsidP="00951F4C">
      <w:pPr>
        <w:rPr>
          <w:sz w:val="24"/>
        </w:rPr>
      </w:pPr>
      <w:r w:rsidRPr="00951F4C">
        <w:rPr>
          <w:sz w:val="24"/>
        </w:rPr>
        <w:t xml:space="preserve">    г)</w:t>
      </w:r>
      <w:proofErr w:type="gramStart"/>
      <w:r w:rsidRPr="00951F4C">
        <w:rPr>
          <w:sz w:val="24"/>
        </w:rPr>
        <w:t>.</w:t>
      </w:r>
      <w:proofErr w:type="gramEnd"/>
      <w:r w:rsidRPr="00951F4C">
        <w:rPr>
          <w:sz w:val="24"/>
        </w:rPr>
        <w:t xml:space="preserve"> </w:t>
      </w:r>
      <w:proofErr w:type="gramStart"/>
      <w:r w:rsidRPr="00951F4C">
        <w:rPr>
          <w:sz w:val="24"/>
        </w:rPr>
        <w:t>г</w:t>
      </w:r>
      <w:proofErr w:type="gramEnd"/>
      <w:r w:rsidRPr="00951F4C">
        <w:rPr>
          <w:sz w:val="24"/>
        </w:rPr>
        <w:t xml:space="preserve">ипертония, </w:t>
      </w:r>
      <w:proofErr w:type="spellStart"/>
      <w:r w:rsidRPr="00951F4C">
        <w:rPr>
          <w:sz w:val="24"/>
        </w:rPr>
        <w:t>гиперазотемия</w:t>
      </w:r>
      <w:proofErr w:type="spellEnd"/>
      <w:r w:rsidRPr="00951F4C">
        <w:rPr>
          <w:sz w:val="24"/>
        </w:rPr>
        <w:t>, нарушение кислотно-основного равновесия, сдвиги водно-минерального обмена            г</w:t>
      </w:r>
    </w:p>
    <w:p w:rsidR="00951F4C" w:rsidRPr="00951F4C" w:rsidRDefault="00951F4C" w:rsidP="00951F4C">
      <w:pPr>
        <w:rPr>
          <w:sz w:val="24"/>
        </w:rPr>
      </w:pPr>
    </w:p>
    <w:p w:rsidR="00951F4C" w:rsidRPr="00951F4C" w:rsidRDefault="00951F4C" w:rsidP="00951F4C">
      <w:pPr>
        <w:rPr>
          <w:sz w:val="24"/>
        </w:rPr>
      </w:pPr>
      <w:r w:rsidRPr="00951F4C">
        <w:rPr>
          <w:sz w:val="24"/>
        </w:rPr>
        <w:t xml:space="preserve">   </w:t>
      </w:r>
      <w:r>
        <w:rPr>
          <w:sz w:val="24"/>
        </w:rPr>
        <w:t>9</w:t>
      </w:r>
      <w:r w:rsidRPr="00951F4C">
        <w:rPr>
          <w:sz w:val="24"/>
        </w:rPr>
        <w:t>.Гиперазотемия при ОПН обусловлена:</w:t>
      </w:r>
    </w:p>
    <w:p w:rsidR="00951F4C" w:rsidRPr="00951F4C" w:rsidRDefault="00951F4C" w:rsidP="00951F4C">
      <w:pPr>
        <w:rPr>
          <w:sz w:val="24"/>
        </w:rPr>
      </w:pPr>
      <w:r w:rsidRPr="00951F4C">
        <w:rPr>
          <w:sz w:val="24"/>
        </w:rPr>
        <w:t xml:space="preserve">   а)</w:t>
      </w:r>
      <w:proofErr w:type="gramStart"/>
      <w:r w:rsidRPr="00951F4C">
        <w:rPr>
          <w:sz w:val="24"/>
        </w:rPr>
        <w:t>.</w:t>
      </w:r>
      <w:proofErr w:type="gramEnd"/>
      <w:r w:rsidRPr="00951F4C">
        <w:rPr>
          <w:sz w:val="24"/>
        </w:rPr>
        <w:t xml:space="preserve"> </w:t>
      </w:r>
      <w:proofErr w:type="gramStart"/>
      <w:r w:rsidRPr="00951F4C">
        <w:rPr>
          <w:sz w:val="24"/>
        </w:rPr>
        <w:t>н</w:t>
      </w:r>
      <w:proofErr w:type="gramEnd"/>
      <w:r w:rsidRPr="00951F4C">
        <w:rPr>
          <w:sz w:val="24"/>
        </w:rPr>
        <w:t>арушением выделительной функции почек, усилением катаболизма белка</w:t>
      </w:r>
    </w:p>
    <w:p w:rsidR="00951F4C" w:rsidRPr="00951F4C" w:rsidRDefault="00951F4C" w:rsidP="00951F4C">
      <w:pPr>
        <w:rPr>
          <w:sz w:val="24"/>
        </w:rPr>
      </w:pPr>
      <w:r w:rsidRPr="00951F4C">
        <w:rPr>
          <w:sz w:val="24"/>
        </w:rPr>
        <w:t xml:space="preserve">   б)</w:t>
      </w:r>
      <w:proofErr w:type="gramStart"/>
      <w:r w:rsidRPr="00951F4C">
        <w:rPr>
          <w:sz w:val="24"/>
        </w:rPr>
        <w:t>.</w:t>
      </w:r>
      <w:proofErr w:type="gramEnd"/>
      <w:r w:rsidRPr="00951F4C">
        <w:rPr>
          <w:sz w:val="24"/>
        </w:rPr>
        <w:t xml:space="preserve"> </w:t>
      </w:r>
      <w:proofErr w:type="gramStart"/>
      <w:r w:rsidRPr="00951F4C">
        <w:rPr>
          <w:sz w:val="24"/>
        </w:rPr>
        <w:t>н</w:t>
      </w:r>
      <w:proofErr w:type="gramEnd"/>
      <w:r w:rsidRPr="00951F4C">
        <w:rPr>
          <w:sz w:val="24"/>
        </w:rPr>
        <w:t xml:space="preserve">арушением выделительной функции почек, усилением катаболизма белка, повышением уровня калия и магния, понижением натрия и кальция </w:t>
      </w:r>
    </w:p>
    <w:p w:rsidR="00951F4C" w:rsidRPr="00951F4C" w:rsidRDefault="00951F4C" w:rsidP="00951F4C">
      <w:pPr>
        <w:rPr>
          <w:sz w:val="24"/>
        </w:rPr>
      </w:pPr>
      <w:r w:rsidRPr="00951F4C">
        <w:rPr>
          <w:sz w:val="24"/>
        </w:rPr>
        <w:t xml:space="preserve">   в)</w:t>
      </w:r>
      <w:proofErr w:type="gramStart"/>
      <w:r w:rsidRPr="00951F4C">
        <w:rPr>
          <w:sz w:val="24"/>
        </w:rPr>
        <w:t>.</w:t>
      </w:r>
      <w:proofErr w:type="gramEnd"/>
      <w:r w:rsidRPr="00951F4C">
        <w:rPr>
          <w:sz w:val="24"/>
        </w:rPr>
        <w:t xml:space="preserve"> </w:t>
      </w:r>
      <w:proofErr w:type="gramStart"/>
      <w:r w:rsidRPr="00951F4C">
        <w:rPr>
          <w:sz w:val="24"/>
        </w:rPr>
        <w:t>н</w:t>
      </w:r>
      <w:proofErr w:type="gramEnd"/>
      <w:r w:rsidRPr="00951F4C">
        <w:rPr>
          <w:sz w:val="24"/>
        </w:rPr>
        <w:t xml:space="preserve">арушением выделительной функции почек, уменьшением катаболизма белка, повышением уровня калия, магния, натрия и кальция </w:t>
      </w:r>
    </w:p>
    <w:p w:rsidR="00951F4C" w:rsidRPr="00951F4C" w:rsidRDefault="00951F4C" w:rsidP="00951F4C">
      <w:pPr>
        <w:rPr>
          <w:sz w:val="24"/>
        </w:rPr>
      </w:pPr>
      <w:r w:rsidRPr="00951F4C">
        <w:rPr>
          <w:sz w:val="24"/>
        </w:rPr>
        <w:t xml:space="preserve">   г)</w:t>
      </w:r>
      <w:proofErr w:type="gramStart"/>
      <w:r w:rsidRPr="00951F4C">
        <w:rPr>
          <w:sz w:val="24"/>
        </w:rPr>
        <w:t>.</w:t>
      </w:r>
      <w:proofErr w:type="gramEnd"/>
      <w:r w:rsidRPr="00951F4C">
        <w:rPr>
          <w:sz w:val="24"/>
        </w:rPr>
        <w:t xml:space="preserve"> </w:t>
      </w:r>
      <w:proofErr w:type="gramStart"/>
      <w:r w:rsidRPr="00951F4C">
        <w:rPr>
          <w:sz w:val="24"/>
        </w:rPr>
        <w:t>н</w:t>
      </w:r>
      <w:proofErr w:type="gramEnd"/>
      <w:r w:rsidRPr="00951F4C">
        <w:rPr>
          <w:sz w:val="24"/>
        </w:rPr>
        <w:t>арушением выделительной функции почек, усилением катаболизма белка, понижением уровня калия и магния, повышением натрия и кальция       б</w:t>
      </w:r>
    </w:p>
    <w:p w:rsidR="00951F4C" w:rsidRPr="00951F4C" w:rsidRDefault="00951F4C" w:rsidP="00951F4C">
      <w:pPr>
        <w:rPr>
          <w:sz w:val="24"/>
        </w:rPr>
      </w:pPr>
    </w:p>
    <w:p w:rsidR="00951F4C" w:rsidRPr="00951F4C" w:rsidRDefault="00951F4C" w:rsidP="00951F4C">
      <w:pPr>
        <w:rPr>
          <w:sz w:val="24"/>
        </w:rPr>
      </w:pPr>
      <w:r w:rsidRPr="00951F4C">
        <w:rPr>
          <w:sz w:val="24"/>
        </w:rPr>
        <w:t xml:space="preserve">   </w:t>
      </w:r>
      <w:r>
        <w:rPr>
          <w:sz w:val="24"/>
        </w:rPr>
        <w:t>10</w:t>
      </w:r>
      <w:r w:rsidRPr="00951F4C">
        <w:rPr>
          <w:sz w:val="24"/>
        </w:rPr>
        <w:t>. К клиническим признакам гемолитического криза относятся:</w:t>
      </w:r>
    </w:p>
    <w:p w:rsidR="00951F4C" w:rsidRPr="00951F4C" w:rsidRDefault="00951F4C" w:rsidP="00951F4C">
      <w:pPr>
        <w:rPr>
          <w:sz w:val="24"/>
        </w:rPr>
      </w:pPr>
      <w:r w:rsidRPr="00951F4C">
        <w:rPr>
          <w:sz w:val="24"/>
        </w:rPr>
        <w:t xml:space="preserve">а) отеки                     </w:t>
      </w:r>
    </w:p>
    <w:p w:rsidR="00951F4C" w:rsidRPr="00951F4C" w:rsidRDefault="00951F4C" w:rsidP="00951F4C">
      <w:pPr>
        <w:rPr>
          <w:sz w:val="24"/>
        </w:rPr>
      </w:pPr>
      <w:r w:rsidRPr="00951F4C">
        <w:rPr>
          <w:sz w:val="24"/>
        </w:rPr>
        <w:t xml:space="preserve">б) сухость во рту  </w:t>
      </w:r>
    </w:p>
    <w:p w:rsidR="00951F4C" w:rsidRPr="00951F4C" w:rsidRDefault="00951F4C" w:rsidP="00951F4C">
      <w:pPr>
        <w:rPr>
          <w:sz w:val="24"/>
        </w:rPr>
      </w:pPr>
      <w:r w:rsidRPr="00951F4C">
        <w:rPr>
          <w:sz w:val="24"/>
        </w:rPr>
        <w:t xml:space="preserve">в) желтушность кожных покровов     </w:t>
      </w:r>
      <w:proofErr w:type="gramStart"/>
      <w:r w:rsidRPr="00951F4C">
        <w:rPr>
          <w:sz w:val="24"/>
        </w:rPr>
        <w:t>в</w:t>
      </w:r>
      <w:proofErr w:type="gramEnd"/>
    </w:p>
    <w:p w:rsidR="00951F4C" w:rsidRPr="00951F4C" w:rsidRDefault="00951F4C" w:rsidP="00951F4C">
      <w:pPr>
        <w:rPr>
          <w:sz w:val="24"/>
        </w:rPr>
      </w:pPr>
      <w:r w:rsidRPr="00951F4C">
        <w:rPr>
          <w:sz w:val="24"/>
        </w:rPr>
        <w:t>г) сердцебиение</w:t>
      </w:r>
    </w:p>
    <w:p w:rsidR="00951F4C" w:rsidRPr="00951F4C" w:rsidRDefault="00951F4C" w:rsidP="00951F4C">
      <w:pPr>
        <w:rPr>
          <w:sz w:val="24"/>
        </w:rPr>
      </w:pPr>
    </w:p>
    <w:p w:rsidR="00951F4C" w:rsidRPr="00951F4C" w:rsidRDefault="00951F4C" w:rsidP="00951F4C">
      <w:pPr>
        <w:rPr>
          <w:sz w:val="24"/>
        </w:rPr>
      </w:pPr>
      <w:r>
        <w:rPr>
          <w:sz w:val="24"/>
        </w:rPr>
        <w:t>11</w:t>
      </w:r>
      <w:r w:rsidRPr="00951F4C">
        <w:rPr>
          <w:sz w:val="24"/>
        </w:rPr>
        <w:t xml:space="preserve">. При каких показателях газового состава крови больному </w:t>
      </w:r>
      <w:proofErr w:type="gramStart"/>
      <w:r w:rsidRPr="00951F4C">
        <w:rPr>
          <w:sz w:val="24"/>
        </w:rPr>
        <w:t>показана</w:t>
      </w:r>
      <w:proofErr w:type="gramEnd"/>
      <w:r w:rsidRPr="00951F4C">
        <w:rPr>
          <w:sz w:val="24"/>
        </w:rPr>
        <w:t xml:space="preserve"> </w:t>
      </w:r>
      <w:proofErr w:type="spellStart"/>
      <w:r w:rsidRPr="00951F4C">
        <w:rPr>
          <w:sz w:val="24"/>
        </w:rPr>
        <w:t>кислородотерапия</w:t>
      </w:r>
      <w:proofErr w:type="spellEnd"/>
      <w:r w:rsidRPr="00951F4C">
        <w:rPr>
          <w:sz w:val="24"/>
        </w:rPr>
        <w:t>:</w:t>
      </w:r>
    </w:p>
    <w:p w:rsidR="00951F4C" w:rsidRPr="00951F4C" w:rsidRDefault="00951F4C" w:rsidP="00951F4C">
      <w:pPr>
        <w:rPr>
          <w:sz w:val="24"/>
        </w:rPr>
      </w:pPr>
      <w:r w:rsidRPr="00951F4C">
        <w:rPr>
          <w:sz w:val="24"/>
        </w:rPr>
        <w:t xml:space="preserve">а). РаО2  &gt; 100 мм </w:t>
      </w:r>
      <w:proofErr w:type="spellStart"/>
      <w:r w:rsidRPr="00951F4C">
        <w:rPr>
          <w:sz w:val="24"/>
        </w:rPr>
        <w:t>рт</w:t>
      </w:r>
      <w:proofErr w:type="spellEnd"/>
      <w:r w:rsidRPr="00951F4C">
        <w:rPr>
          <w:sz w:val="24"/>
        </w:rPr>
        <w:t xml:space="preserve"> </w:t>
      </w:r>
      <w:proofErr w:type="spellStart"/>
      <w:proofErr w:type="gramStart"/>
      <w:r w:rsidRPr="00951F4C">
        <w:rPr>
          <w:sz w:val="24"/>
        </w:rPr>
        <w:t>ст</w:t>
      </w:r>
      <w:proofErr w:type="spellEnd"/>
      <w:proofErr w:type="gramEnd"/>
      <w:r w:rsidRPr="00951F4C">
        <w:rPr>
          <w:sz w:val="24"/>
        </w:rPr>
        <w:t>; SaО2  &gt; 95%</w:t>
      </w:r>
    </w:p>
    <w:p w:rsidR="00951F4C" w:rsidRPr="00951F4C" w:rsidRDefault="00951F4C" w:rsidP="00951F4C">
      <w:pPr>
        <w:rPr>
          <w:sz w:val="24"/>
        </w:rPr>
      </w:pPr>
      <w:r w:rsidRPr="00951F4C">
        <w:rPr>
          <w:sz w:val="24"/>
        </w:rPr>
        <w:t xml:space="preserve">б). РаО2  60-79 мм </w:t>
      </w:r>
      <w:proofErr w:type="spellStart"/>
      <w:r w:rsidRPr="00951F4C">
        <w:rPr>
          <w:sz w:val="24"/>
        </w:rPr>
        <w:t>рт</w:t>
      </w:r>
      <w:proofErr w:type="spellEnd"/>
      <w:r w:rsidRPr="00951F4C">
        <w:rPr>
          <w:sz w:val="24"/>
        </w:rPr>
        <w:t xml:space="preserve"> </w:t>
      </w:r>
      <w:proofErr w:type="spellStart"/>
      <w:proofErr w:type="gramStart"/>
      <w:r w:rsidRPr="00951F4C">
        <w:rPr>
          <w:sz w:val="24"/>
        </w:rPr>
        <w:t>ст</w:t>
      </w:r>
      <w:proofErr w:type="spellEnd"/>
      <w:proofErr w:type="gramEnd"/>
      <w:r w:rsidRPr="00951F4C">
        <w:rPr>
          <w:sz w:val="24"/>
        </w:rPr>
        <w:t>; SaО2  90-94%</w:t>
      </w:r>
      <w:r w:rsidRPr="00951F4C">
        <w:rPr>
          <w:sz w:val="24"/>
        </w:rPr>
        <w:tab/>
      </w:r>
      <w:r w:rsidRPr="00951F4C">
        <w:rPr>
          <w:sz w:val="24"/>
        </w:rPr>
        <w:tab/>
      </w:r>
      <w:r w:rsidRPr="00951F4C">
        <w:rPr>
          <w:sz w:val="24"/>
        </w:rPr>
        <w:tab/>
      </w:r>
    </w:p>
    <w:p w:rsidR="00951F4C" w:rsidRPr="00951F4C" w:rsidRDefault="00951F4C" w:rsidP="00951F4C">
      <w:pPr>
        <w:rPr>
          <w:sz w:val="24"/>
        </w:rPr>
      </w:pPr>
      <w:r w:rsidRPr="00951F4C">
        <w:rPr>
          <w:sz w:val="24"/>
        </w:rPr>
        <w:t xml:space="preserve">в). РаО2  40-59 мм </w:t>
      </w:r>
      <w:proofErr w:type="spellStart"/>
      <w:r w:rsidRPr="00951F4C">
        <w:rPr>
          <w:sz w:val="24"/>
        </w:rPr>
        <w:t>рт</w:t>
      </w:r>
      <w:proofErr w:type="spellEnd"/>
      <w:r w:rsidRPr="00951F4C">
        <w:rPr>
          <w:sz w:val="24"/>
        </w:rPr>
        <w:t xml:space="preserve"> </w:t>
      </w:r>
      <w:proofErr w:type="spellStart"/>
      <w:proofErr w:type="gramStart"/>
      <w:r w:rsidRPr="00951F4C">
        <w:rPr>
          <w:sz w:val="24"/>
        </w:rPr>
        <w:t>ст</w:t>
      </w:r>
      <w:proofErr w:type="spellEnd"/>
      <w:proofErr w:type="gramEnd"/>
      <w:r w:rsidRPr="00951F4C">
        <w:rPr>
          <w:sz w:val="24"/>
        </w:rPr>
        <w:t>; SaО2  75-89%</w:t>
      </w:r>
      <w:r w:rsidRPr="00951F4C">
        <w:rPr>
          <w:sz w:val="24"/>
        </w:rPr>
        <w:tab/>
      </w:r>
      <w:r w:rsidRPr="00951F4C">
        <w:rPr>
          <w:sz w:val="24"/>
        </w:rPr>
        <w:tab/>
      </w:r>
      <w:r w:rsidRPr="00951F4C">
        <w:rPr>
          <w:sz w:val="24"/>
        </w:rPr>
        <w:tab/>
        <w:t>в</w:t>
      </w:r>
    </w:p>
    <w:p w:rsidR="00951F4C" w:rsidRPr="00951F4C" w:rsidRDefault="00951F4C" w:rsidP="00951F4C">
      <w:pPr>
        <w:rPr>
          <w:sz w:val="24"/>
        </w:rPr>
      </w:pPr>
      <w:r w:rsidRPr="00951F4C">
        <w:rPr>
          <w:sz w:val="24"/>
        </w:rPr>
        <w:t xml:space="preserve">г). РаО2  &lt; 40 мм </w:t>
      </w:r>
      <w:proofErr w:type="spellStart"/>
      <w:r w:rsidRPr="00951F4C">
        <w:rPr>
          <w:sz w:val="24"/>
        </w:rPr>
        <w:t>рт</w:t>
      </w:r>
      <w:proofErr w:type="spellEnd"/>
      <w:r w:rsidRPr="00951F4C">
        <w:rPr>
          <w:sz w:val="24"/>
        </w:rPr>
        <w:t xml:space="preserve"> </w:t>
      </w:r>
      <w:proofErr w:type="spellStart"/>
      <w:proofErr w:type="gramStart"/>
      <w:r w:rsidRPr="00951F4C">
        <w:rPr>
          <w:sz w:val="24"/>
        </w:rPr>
        <w:t>ст</w:t>
      </w:r>
      <w:proofErr w:type="spellEnd"/>
      <w:proofErr w:type="gramEnd"/>
      <w:r w:rsidRPr="00951F4C">
        <w:rPr>
          <w:sz w:val="24"/>
        </w:rPr>
        <w:t>; SaО2  &lt; 75%</w:t>
      </w:r>
    </w:p>
    <w:p w:rsidR="00951F4C" w:rsidRPr="00951F4C" w:rsidRDefault="00951F4C" w:rsidP="00951F4C">
      <w:pPr>
        <w:rPr>
          <w:sz w:val="24"/>
        </w:rPr>
      </w:pPr>
    </w:p>
    <w:p w:rsidR="00951F4C" w:rsidRPr="00951F4C" w:rsidRDefault="00951F4C" w:rsidP="00951F4C">
      <w:pPr>
        <w:rPr>
          <w:sz w:val="24"/>
        </w:rPr>
      </w:pPr>
      <w:r>
        <w:rPr>
          <w:sz w:val="24"/>
        </w:rPr>
        <w:t>12</w:t>
      </w:r>
      <w:r w:rsidRPr="00951F4C">
        <w:rPr>
          <w:sz w:val="24"/>
        </w:rPr>
        <w:t>.Каков терапевтический диапазон МНО при лечении ТЭЛА:</w:t>
      </w:r>
    </w:p>
    <w:p w:rsidR="00951F4C" w:rsidRPr="00951F4C" w:rsidRDefault="00951F4C" w:rsidP="00951F4C">
      <w:pPr>
        <w:rPr>
          <w:sz w:val="24"/>
        </w:rPr>
      </w:pPr>
      <w:r w:rsidRPr="00951F4C">
        <w:rPr>
          <w:sz w:val="24"/>
        </w:rPr>
        <w:t>а). 1-2</w:t>
      </w:r>
    </w:p>
    <w:p w:rsidR="00951F4C" w:rsidRPr="00951F4C" w:rsidRDefault="00951F4C" w:rsidP="00951F4C">
      <w:pPr>
        <w:rPr>
          <w:sz w:val="24"/>
        </w:rPr>
      </w:pPr>
      <w:r w:rsidRPr="00951F4C">
        <w:rPr>
          <w:sz w:val="24"/>
        </w:rPr>
        <w:t>б). 2-3</w:t>
      </w:r>
      <w:r w:rsidRPr="00951F4C">
        <w:rPr>
          <w:sz w:val="24"/>
        </w:rPr>
        <w:tab/>
      </w:r>
      <w:r w:rsidRPr="00951F4C">
        <w:rPr>
          <w:sz w:val="24"/>
        </w:rPr>
        <w:tab/>
      </w:r>
      <w:r w:rsidRPr="00951F4C">
        <w:rPr>
          <w:sz w:val="24"/>
        </w:rPr>
        <w:tab/>
      </w:r>
      <w:r w:rsidRPr="00951F4C">
        <w:rPr>
          <w:sz w:val="24"/>
        </w:rPr>
        <w:tab/>
      </w:r>
      <w:r w:rsidRPr="00951F4C">
        <w:rPr>
          <w:sz w:val="24"/>
        </w:rPr>
        <w:tab/>
      </w:r>
      <w:r w:rsidRPr="00951F4C">
        <w:rPr>
          <w:sz w:val="24"/>
        </w:rPr>
        <w:tab/>
      </w:r>
      <w:r w:rsidRPr="00951F4C">
        <w:rPr>
          <w:sz w:val="24"/>
        </w:rPr>
        <w:tab/>
        <w:t>б</w:t>
      </w:r>
    </w:p>
    <w:p w:rsidR="00951F4C" w:rsidRPr="00951F4C" w:rsidRDefault="00951F4C" w:rsidP="00951F4C">
      <w:pPr>
        <w:rPr>
          <w:sz w:val="24"/>
        </w:rPr>
      </w:pPr>
      <w:r w:rsidRPr="00951F4C">
        <w:rPr>
          <w:sz w:val="24"/>
        </w:rPr>
        <w:t>в). 3-4</w:t>
      </w:r>
    </w:p>
    <w:p w:rsidR="00951F4C" w:rsidRPr="00951F4C" w:rsidRDefault="00951F4C" w:rsidP="00951F4C">
      <w:pPr>
        <w:rPr>
          <w:sz w:val="24"/>
        </w:rPr>
      </w:pPr>
      <w:r w:rsidRPr="00951F4C">
        <w:rPr>
          <w:sz w:val="24"/>
        </w:rPr>
        <w:t>г). 4-5</w:t>
      </w:r>
    </w:p>
    <w:p w:rsidR="00951F4C" w:rsidRPr="00951F4C" w:rsidRDefault="00951F4C" w:rsidP="00951F4C">
      <w:pPr>
        <w:rPr>
          <w:sz w:val="24"/>
        </w:rPr>
      </w:pPr>
    </w:p>
    <w:p w:rsidR="00951F4C" w:rsidRPr="00951F4C" w:rsidRDefault="00951F4C" w:rsidP="00951F4C">
      <w:pPr>
        <w:rPr>
          <w:sz w:val="24"/>
        </w:rPr>
      </w:pPr>
      <w:r>
        <w:rPr>
          <w:sz w:val="24"/>
        </w:rPr>
        <w:t>13</w:t>
      </w:r>
      <w:r w:rsidRPr="00951F4C">
        <w:rPr>
          <w:sz w:val="24"/>
        </w:rPr>
        <w:t xml:space="preserve">.Под </w:t>
      </w:r>
      <w:proofErr w:type="gramStart"/>
      <w:r w:rsidRPr="00951F4C">
        <w:rPr>
          <w:sz w:val="24"/>
        </w:rPr>
        <w:t>контролем</w:t>
      </w:r>
      <w:proofErr w:type="gramEnd"/>
      <w:r w:rsidRPr="00951F4C">
        <w:rPr>
          <w:sz w:val="24"/>
        </w:rPr>
        <w:t xml:space="preserve"> какого показателя </w:t>
      </w:r>
      <w:proofErr w:type="spellStart"/>
      <w:r w:rsidRPr="00951F4C">
        <w:rPr>
          <w:sz w:val="24"/>
        </w:rPr>
        <w:t>коагулограммы</w:t>
      </w:r>
      <w:proofErr w:type="spellEnd"/>
      <w:r w:rsidRPr="00951F4C">
        <w:rPr>
          <w:sz w:val="24"/>
        </w:rPr>
        <w:t xml:space="preserve"> проводится </w:t>
      </w:r>
      <w:proofErr w:type="spellStart"/>
      <w:r w:rsidRPr="00951F4C">
        <w:rPr>
          <w:sz w:val="24"/>
        </w:rPr>
        <w:t>гепаринотерапия</w:t>
      </w:r>
      <w:proofErr w:type="spellEnd"/>
      <w:r w:rsidRPr="00951F4C">
        <w:rPr>
          <w:sz w:val="24"/>
        </w:rPr>
        <w:t xml:space="preserve"> при ТЭЛА:</w:t>
      </w:r>
    </w:p>
    <w:p w:rsidR="00951F4C" w:rsidRPr="00951F4C" w:rsidRDefault="00951F4C" w:rsidP="00951F4C">
      <w:pPr>
        <w:rPr>
          <w:sz w:val="24"/>
        </w:rPr>
      </w:pPr>
      <w:r w:rsidRPr="00951F4C">
        <w:rPr>
          <w:sz w:val="24"/>
        </w:rPr>
        <w:t>а). МНО</w:t>
      </w:r>
    </w:p>
    <w:p w:rsidR="00951F4C" w:rsidRPr="00951F4C" w:rsidRDefault="00951F4C" w:rsidP="00951F4C">
      <w:pPr>
        <w:rPr>
          <w:sz w:val="24"/>
        </w:rPr>
      </w:pPr>
      <w:r w:rsidRPr="00951F4C">
        <w:rPr>
          <w:sz w:val="24"/>
        </w:rPr>
        <w:t>б). АЧТВ</w:t>
      </w:r>
      <w:r w:rsidRPr="00951F4C">
        <w:rPr>
          <w:sz w:val="24"/>
        </w:rPr>
        <w:tab/>
      </w:r>
      <w:r w:rsidRPr="00951F4C">
        <w:rPr>
          <w:sz w:val="24"/>
        </w:rPr>
        <w:tab/>
      </w:r>
      <w:r w:rsidRPr="00951F4C">
        <w:rPr>
          <w:sz w:val="24"/>
        </w:rPr>
        <w:tab/>
      </w:r>
      <w:r w:rsidRPr="00951F4C">
        <w:rPr>
          <w:sz w:val="24"/>
        </w:rPr>
        <w:tab/>
      </w:r>
      <w:r w:rsidRPr="00951F4C">
        <w:rPr>
          <w:sz w:val="24"/>
        </w:rPr>
        <w:tab/>
      </w:r>
      <w:r w:rsidRPr="00951F4C">
        <w:rPr>
          <w:sz w:val="24"/>
        </w:rPr>
        <w:tab/>
      </w:r>
      <w:r w:rsidRPr="00951F4C">
        <w:rPr>
          <w:sz w:val="24"/>
        </w:rPr>
        <w:tab/>
        <w:t>б</w:t>
      </w:r>
    </w:p>
    <w:p w:rsidR="00951F4C" w:rsidRPr="00951F4C" w:rsidRDefault="00951F4C" w:rsidP="00951F4C">
      <w:pPr>
        <w:rPr>
          <w:sz w:val="24"/>
        </w:rPr>
      </w:pPr>
      <w:r w:rsidRPr="00951F4C">
        <w:rPr>
          <w:sz w:val="24"/>
        </w:rPr>
        <w:t>в). ПТИ</w:t>
      </w:r>
    </w:p>
    <w:p w:rsidR="00951F4C" w:rsidRPr="00951F4C" w:rsidRDefault="00951F4C" w:rsidP="00951F4C">
      <w:pPr>
        <w:rPr>
          <w:sz w:val="24"/>
        </w:rPr>
      </w:pPr>
      <w:r w:rsidRPr="00951F4C">
        <w:rPr>
          <w:sz w:val="24"/>
        </w:rPr>
        <w:t>г)</w:t>
      </w:r>
      <w:proofErr w:type="gramStart"/>
      <w:r w:rsidRPr="00951F4C">
        <w:rPr>
          <w:sz w:val="24"/>
        </w:rPr>
        <w:t>.</w:t>
      </w:r>
      <w:proofErr w:type="gramEnd"/>
      <w:r w:rsidRPr="00951F4C">
        <w:rPr>
          <w:sz w:val="24"/>
        </w:rPr>
        <w:t xml:space="preserve"> </w:t>
      </w:r>
      <w:proofErr w:type="gramStart"/>
      <w:r w:rsidRPr="00951F4C">
        <w:rPr>
          <w:sz w:val="24"/>
        </w:rPr>
        <w:t>ф</w:t>
      </w:r>
      <w:proofErr w:type="gramEnd"/>
      <w:r w:rsidRPr="00951F4C">
        <w:rPr>
          <w:sz w:val="24"/>
        </w:rPr>
        <w:t>ибриноген</w:t>
      </w:r>
    </w:p>
    <w:p w:rsidR="00951F4C" w:rsidRPr="00951F4C" w:rsidRDefault="00951F4C" w:rsidP="00951F4C">
      <w:pPr>
        <w:rPr>
          <w:sz w:val="24"/>
        </w:rPr>
      </w:pPr>
    </w:p>
    <w:p w:rsidR="00951F4C" w:rsidRPr="00951F4C" w:rsidRDefault="00951F4C" w:rsidP="00951F4C">
      <w:pPr>
        <w:rPr>
          <w:sz w:val="24"/>
        </w:rPr>
      </w:pPr>
      <w:r>
        <w:rPr>
          <w:sz w:val="24"/>
        </w:rPr>
        <w:t>14</w:t>
      </w:r>
      <w:r w:rsidRPr="00951F4C">
        <w:rPr>
          <w:sz w:val="24"/>
        </w:rPr>
        <w:t>.Укажите ЭКГ - изменения, характерные для ТЭЛА:</w:t>
      </w:r>
    </w:p>
    <w:p w:rsidR="00951F4C" w:rsidRPr="00951F4C" w:rsidRDefault="00951F4C" w:rsidP="00951F4C">
      <w:pPr>
        <w:rPr>
          <w:sz w:val="24"/>
        </w:rPr>
      </w:pPr>
      <w:r w:rsidRPr="00951F4C">
        <w:rPr>
          <w:sz w:val="24"/>
        </w:rPr>
        <w:t>а)</w:t>
      </w:r>
      <w:proofErr w:type="gramStart"/>
      <w:r w:rsidRPr="00951F4C">
        <w:rPr>
          <w:sz w:val="24"/>
        </w:rPr>
        <w:t>.</w:t>
      </w:r>
      <w:proofErr w:type="gramEnd"/>
      <w:r w:rsidRPr="00951F4C">
        <w:rPr>
          <w:sz w:val="24"/>
        </w:rPr>
        <w:t xml:space="preserve"> </w:t>
      </w:r>
      <w:proofErr w:type="gramStart"/>
      <w:r w:rsidRPr="00951F4C">
        <w:rPr>
          <w:sz w:val="24"/>
        </w:rPr>
        <w:t>о</w:t>
      </w:r>
      <w:proofErr w:type="gramEnd"/>
      <w:r w:rsidRPr="00951F4C">
        <w:rPr>
          <w:sz w:val="24"/>
        </w:rPr>
        <w:t>тклонение ЭОС влево</w:t>
      </w:r>
    </w:p>
    <w:p w:rsidR="00951F4C" w:rsidRPr="00951F4C" w:rsidRDefault="00951F4C" w:rsidP="00951F4C">
      <w:pPr>
        <w:rPr>
          <w:sz w:val="24"/>
        </w:rPr>
      </w:pPr>
      <w:r w:rsidRPr="00951F4C">
        <w:rPr>
          <w:sz w:val="24"/>
        </w:rPr>
        <w:t>б)</w:t>
      </w:r>
      <w:proofErr w:type="gramStart"/>
      <w:r w:rsidRPr="00951F4C">
        <w:rPr>
          <w:sz w:val="24"/>
        </w:rPr>
        <w:t>.</w:t>
      </w:r>
      <w:proofErr w:type="gramEnd"/>
      <w:r w:rsidRPr="00951F4C">
        <w:rPr>
          <w:sz w:val="24"/>
        </w:rPr>
        <w:t xml:space="preserve"> </w:t>
      </w:r>
      <w:proofErr w:type="gramStart"/>
      <w:r w:rsidRPr="00951F4C">
        <w:rPr>
          <w:sz w:val="24"/>
        </w:rPr>
        <w:t>п</w:t>
      </w:r>
      <w:proofErr w:type="gramEnd"/>
      <w:r w:rsidRPr="00951F4C">
        <w:rPr>
          <w:sz w:val="24"/>
        </w:rPr>
        <w:t>олная AV- блокада</w:t>
      </w:r>
    </w:p>
    <w:p w:rsidR="00951F4C" w:rsidRPr="00951F4C" w:rsidRDefault="00951F4C" w:rsidP="00951F4C">
      <w:pPr>
        <w:rPr>
          <w:sz w:val="24"/>
        </w:rPr>
      </w:pPr>
      <w:r w:rsidRPr="00951F4C">
        <w:rPr>
          <w:sz w:val="24"/>
        </w:rPr>
        <w:t>в)</w:t>
      </w:r>
      <w:proofErr w:type="gramStart"/>
      <w:r w:rsidRPr="00951F4C">
        <w:rPr>
          <w:sz w:val="24"/>
        </w:rPr>
        <w:t>.</w:t>
      </w:r>
      <w:proofErr w:type="gramEnd"/>
      <w:r w:rsidRPr="00951F4C">
        <w:rPr>
          <w:sz w:val="24"/>
        </w:rPr>
        <w:t xml:space="preserve"> </w:t>
      </w:r>
      <w:proofErr w:type="gramStart"/>
      <w:r w:rsidRPr="00951F4C">
        <w:rPr>
          <w:sz w:val="24"/>
        </w:rPr>
        <w:t>и</w:t>
      </w:r>
      <w:proofErr w:type="gramEnd"/>
      <w:r w:rsidRPr="00951F4C">
        <w:rPr>
          <w:sz w:val="24"/>
        </w:rPr>
        <w:t>зменения ЭКГ типа SIQIII</w:t>
      </w:r>
      <w:r w:rsidRPr="00951F4C">
        <w:rPr>
          <w:sz w:val="24"/>
        </w:rPr>
        <w:tab/>
      </w:r>
      <w:r w:rsidRPr="00951F4C">
        <w:rPr>
          <w:sz w:val="24"/>
        </w:rPr>
        <w:tab/>
      </w:r>
      <w:r w:rsidRPr="00951F4C">
        <w:rPr>
          <w:sz w:val="24"/>
        </w:rPr>
        <w:tab/>
        <w:t xml:space="preserve"> </w:t>
      </w:r>
      <w:r w:rsidRPr="00951F4C">
        <w:rPr>
          <w:sz w:val="24"/>
        </w:rPr>
        <w:tab/>
        <w:t>в</w:t>
      </w:r>
    </w:p>
    <w:p w:rsidR="00951F4C" w:rsidRPr="00951F4C" w:rsidRDefault="00951F4C" w:rsidP="00951F4C">
      <w:pPr>
        <w:rPr>
          <w:sz w:val="24"/>
        </w:rPr>
      </w:pPr>
      <w:r w:rsidRPr="00951F4C">
        <w:rPr>
          <w:sz w:val="24"/>
        </w:rPr>
        <w:t>г)</w:t>
      </w:r>
      <w:proofErr w:type="gramStart"/>
      <w:r w:rsidRPr="00951F4C">
        <w:rPr>
          <w:sz w:val="24"/>
        </w:rPr>
        <w:t>.</w:t>
      </w:r>
      <w:proofErr w:type="gramEnd"/>
      <w:r w:rsidRPr="00951F4C">
        <w:rPr>
          <w:sz w:val="24"/>
        </w:rPr>
        <w:t xml:space="preserve"> </w:t>
      </w:r>
      <w:proofErr w:type="gramStart"/>
      <w:r w:rsidRPr="00951F4C">
        <w:rPr>
          <w:sz w:val="24"/>
        </w:rPr>
        <w:t>в</w:t>
      </w:r>
      <w:proofErr w:type="gramEnd"/>
      <w:r w:rsidRPr="00951F4C">
        <w:rPr>
          <w:sz w:val="24"/>
        </w:rPr>
        <w:t xml:space="preserve">ысокие зубцы R в отведениях </w:t>
      </w:r>
      <w:proofErr w:type="spellStart"/>
      <w:r w:rsidRPr="00951F4C">
        <w:rPr>
          <w:sz w:val="24"/>
        </w:rPr>
        <w:t>aVL</w:t>
      </w:r>
      <w:proofErr w:type="spellEnd"/>
      <w:r w:rsidRPr="00951F4C">
        <w:rPr>
          <w:sz w:val="24"/>
        </w:rPr>
        <w:t>, V5, V6</w:t>
      </w:r>
    </w:p>
    <w:p w:rsidR="00951F4C" w:rsidRPr="00951F4C" w:rsidRDefault="00951F4C" w:rsidP="00951F4C">
      <w:pPr>
        <w:rPr>
          <w:sz w:val="24"/>
        </w:rPr>
      </w:pPr>
    </w:p>
    <w:p w:rsidR="00951F4C" w:rsidRPr="00951F4C" w:rsidRDefault="00951F4C" w:rsidP="00951F4C">
      <w:pPr>
        <w:rPr>
          <w:sz w:val="24"/>
        </w:rPr>
      </w:pPr>
    </w:p>
    <w:p w:rsidR="00951F4C" w:rsidRPr="00951F4C" w:rsidRDefault="00F0068E" w:rsidP="00951F4C">
      <w:pPr>
        <w:rPr>
          <w:sz w:val="24"/>
        </w:rPr>
      </w:pPr>
      <w:r>
        <w:rPr>
          <w:sz w:val="24"/>
        </w:rPr>
        <w:t>15</w:t>
      </w:r>
      <w:r w:rsidR="00951F4C" w:rsidRPr="00951F4C">
        <w:rPr>
          <w:sz w:val="24"/>
        </w:rPr>
        <w:t xml:space="preserve">.Определите </w:t>
      </w:r>
      <w:proofErr w:type="spellStart"/>
      <w:r w:rsidR="00951F4C" w:rsidRPr="00951F4C">
        <w:rPr>
          <w:sz w:val="24"/>
        </w:rPr>
        <w:t>физикальные</w:t>
      </w:r>
      <w:proofErr w:type="spellEnd"/>
      <w:r w:rsidR="00951F4C" w:rsidRPr="00951F4C">
        <w:rPr>
          <w:sz w:val="24"/>
        </w:rPr>
        <w:t xml:space="preserve"> признаки пневмоторакса:</w:t>
      </w:r>
    </w:p>
    <w:p w:rsidR="00951F4C" w:rsidRPr="00951F4C" w:rsidRDefault="00951F4C" w:rsidP="00951F4C">
      <w:pPr>
        <w:rPr>
          <w:sz w:val="24"/>
        </w:rPr>
      </w:pPr>
      <w:r w:rsidRPr="00951F4C">
        <w:rPr>
          <w:sz w:val="24"/>
        </w:rPr>
        <w:t>а)</w:t>
      </w:r>
      <w:proofErr w:type="gramStart"/>
      <w:r w:rsidRPr="00951F4C">
        <w:rPr>
          <w:sz w:val="24"/>
        </w:rPr>
        <w:t>.</w:t>
      </w:r>
      <w:proofErr w:type="gramEnd"/>
      <w:r w:rsidRPr="00951F4C">
        <w:rPr>
          <w:sz w:val="24"/>
        </w:rPr>
        <w:t xml:space="preserve"> </w:t>
      </w:r>
      <w:proofErr w:type="gramStart"/>
      <w:r w:rsidRPr="00951F4C">
        <w:rPr>
          <w:sz w:val="24"/>
        </w:rPr>
        <w:t>п</w:t>
      </w:r>
      <w:proofErr w:type="gramEnd"/>
      <w:r w:rsidRPr="00951F4C">
        <w:rPr>
          <w:sz w:val="24"/>
        </w:rPr>
        <w:t xml:space="preserve">ритупление </w:t>
      </w:r>
      <w:proofErr w:type="spellStart"/>
      <w:r w:rsidRPr="00951F4C">
        <w:rPr>
          <w:sz w:val="24"/>
        </w:rPr>
        <w:t>перкуторного</w:t>
      </w:r>
      <w:proofErr w:type="spellEnd"/>
      <w:r w:rsidRPr="00951F4C">
        <w:rPr>
          <w:sz w:val="24"/>
        </w:rPr>
        <w:t xml:space="preserve"> звука</w:t>
      </w:r>
    </w:p>
    <w:p w:rsidR="00951F4C" w:rsidRPr="00951F4C" w:rsidRDefault="00951F4C" w:rsidP="00951F4C">
      <w:pPr>
        <w:rPr>
          <w:sz w:val="24"/>
        </w:rPr>
      </w:pPr>
      <w:r w:rsidRPr="00951F4C">
        <w:rPr>
          <w:sz w:val="24"/>
        </w:rPr>
        <w:lastRenderedPageBreak/>
        <w:t>б)</w:t>
      </w:r>
      <w:proofErr w:type="gramStart"/>
      <w:r w:rsidRPr="00951F4C">
        <w:rPr>
          <w:sz w:val="24"/>
        </w:rPr>
        <w:t>.</w:t>
      </w:r>
      <w:proofErr w:type="gramEnd"/>
      <w:r w:rsidRPr="00951F4C">
        <w:rPr>
          <w:sz w:val="24"/>
        </w:rPr>
        <w:t xml:space="preserve"> </w:t>
      </w:r>
      <w:proofErr w:type="gramStart"/>
      <w:r w:rsidRPr="00951F4C">
        <w:rPr>
          <w:sz w:val="24"/>
        </w:rPr>
        <w:t>у</w:t>
      </w:r>
      <w:proofErr w:type="gramEnd"/>
      <w:r w:rsidRPr="00951F4C">
        <w:rPr>
          <w:sz w:val="24"/>
        </w:rPr>
        <w:t>силение голосового дрожания</w:t>
      </w:r>
    </w:p>
    <w:p w:rsidR="00951F4C" w:rsidRPr="00951F4C" w:rsidRDefault="00951F4C" w:rsidP="00951F4C">
      <w:pPr>
        <w:rPr>
          <w:sz w:val="24"/>
        </w:rPr>
      </w:pPr>
      <w:r w:rsidRPr="00951F4C">
        <w:rPr>
          <w:sz w:val="24"/>
        </w:rPr>
        <w:t>в)</w:t>
      </w:r>
      <w:proofErr w:type="gramStart"/>
      <w:r w:rsidRPr="00951F4C">
        <w:rPr>
          <w:sz w:val="24"/>
        </w:rPr>
        <w:t>.</w:t>
      </w:r>
      <w:proofErr w:type="gramEnd"/>
      <w:r w:rsidRPr="00951F4C">
        <w:rPr>
          <w:sz w:val="24"/>
        </w:rPr>
        <w:t xml:space="preserve"> </w:t>
      </w:r>
      <w:proofErr w:type="gramStart"/>
      <w:r w:rsidRPr="00951F4C">
        <w:rPr>
          <w:sz w:val="24"/>
        </w:rPr>
        <w:t>т</w:t>
      </w:r>
      <w:proofErr w:type="gramEnd"/>
      <w:r w:rsidRPr="00951F4C">
        <w:rPr>
          <w:sz w:val="24"/>
        </w:rPr>
        <w:t>импанический звук при перкуссии</w:t>
      </w:r>
      <w:r w:rsidRPr="00951F4C">
        <w:rPr>
          <w:sz w:val="24"/>
        </w:rPr>
        <w:tab/>
      </w:r>
      <w:r w:rsidRPr="00951F4C">
        <w:rPr>
          <w:sz w:val="24"/>
        </w:rPr>
        <w:tab/>
      </w:r>
      <w:r w:rsidRPr="00951F4C">
        <w:rPr>
          <w:sz w:val="24"/>
        </w:rPr>
        <w:tab/>
        <w:t>в</w:t>
      </w:r>
    </w:p>
    <w:p w:rsidR="00951F4C" w:rsidRPr="00951F4C" w:rsidRDefault="00951F4C" w:rsidP="00951F4C">
      <w:pPr>
        <w:rPr>
          <w:sz w:val="24"/>
        </w:rPr>
      </w:pPr>
      <w:r w:rsidRPr="00951F4C">
        <w:rPr>
          <w:sz w:val="24"/>
        </w:rPr>
        <w:t>г)</w:t>
      </w:r>
      <w:proofErr w:type="gramStart"/>
      <w:r w:rsidRPr="00951F4C">
        <w:rPr>
          <w:sz w:val="24"/>
        </w:rPr>
        <w:t>.</w:t>
      </w:r>
      <w:proofErr w:type="gramEnd"/>
      <w:r w:rsidRPr="00951F4C">
        <w:rPr>
          <w:sz w:val="24"/>
        </w:rPr>
        <w:t xml:space="preserve"> </w:t>
      </w:r>
      <w:proofErr w:type="gramStart"/>
      <w:r w:rsidRPr="00951F4C">
        <w:rPr>
          <w:sz w:val="24"/>
        </w:rPr>
        <w:t>к</w:t>
      </w:r>
      <w:proofErr w:type="gramEnd"/>
      <w:r w:rsidRPr="00951F4C">
        <w:rPr>
          <w:sz w:val="24"/>
        </w:rPr>
        <w:t>оробочный звук при перкуссии</w:t>
      </w:r>
    </w:p>
    <w:p w:rsidR="00951F4C" w:rsidRPr="00951F4C" w:rsidRDefault="00951F4C" w:rsidP="00951F4C">
      <w:pPr>
        <w:rPr>
          <w:sz w:val="24"/>
        </w:rPr>
      </w:pPr>
    </w:p>
    <w:p w:rsidR="00951F4C" w:rsidRPr="00951F4C" w:rsidRDefault="00F0068E" w:rsidP="00951F4C">
      <w:pPr>
        <w:rPr>
          <w:sz w:val="24"/>
        </w:rPr>
      </w:pPr>
      <w:r>
        <w:rPr>
          <w:sz w:val="24"/>
        </w:rPr>
        <w:t>16</w:t>
      </w:r>
      <w:r w:rsidR="00951F4C" w:rsidRPr="00951F4C">
        <w:rPr>
          <w:sz w:val="24"/>
        </w:rPr>
        <w:t>.В какой точке проводится пункция плевральной полости при аспирации воздуха при спонтанном пневмотораксе:</w:t>
      </w:r>
    </w:p>
    <w:p w:rsidR="00951F4C" w:rsidRPr="00951F4C" w:rsidRDefault="00951F4C" w:rsidP="00951F4C">
      <w:pPr>
        <w:rPr>
          <w:sz w:val="24"/>
        </w:rPr>
      </w:pPr>
      <w:r w:rsidRPr="00951F4C">
        <w:rPr>
          <w:sz w:val="24"/>
        </w:rPr>
        <w:t xml:space="preserve">а). II </w:t>
      </w:r>
      <w:proofErr w:type="spellStart"/>
      <w:r w:rsidRPr="00951F4C">
        <w:rPr>
          <w:sz w:val="24"/>
        </w:rPr>
        <w:t>межреберье</w:t>
      </w:r>
      <w:proofErr w:type="spellEnd"/>
      <w:r w:rsidRPr="00951F4C">
        <w:rPr>
          <w:sz w:val="24"/>
        </w:rPr>
        <w:t xml:space="preserve"> по среднеключичной линии</w:t>
      </w:r>
      <w:r w:rsidRPr="00951F4C">
        <w:rPr>
          <w:sz w:val="24"/>
        </w:rPr>
        <w:tab/>
      </w:r>
      <w:r w:rsidRPr="00951F4C">
        <w:rPr>
          <w:sz w:val="24"/>
        </w:rPr>
        <w:tab/>
      </w:r>
      <w:r w:rsidRPr="00951F4C">
        <w:rPr>
          <w:sz w:val="24"/>
        </w:rPr>
        <w:tab/>
      </w:r>
      <w:r w:rsidRPr="00951F4C">
        <w:rPr>
          <w:sz w:val="24"/>
        </w:rPr>
        <w:tab/>
        <w:t>а</w:t>
      </w:r>
    </w:p>
    <w:p w:rsidR="00951F4C" w:rsidRPr="00951F4C" w:rsidRDefault="00951F4C" w:rsidP="00951F4C">
      <w:pPr>
        <w:rPr>
          <w:sz w:val="24"/>
        </w:rPr>
      </w:pPr>
      <w:r w:rsidRPr="00951F4C">
        <w:rPr>
          <w:sz w:val="24"/>
        </w:rPr>
        <w:t xml:space="preserve">б). II </w:t>
      </w:r>
      <w:proofErr w:type="spellStart"/>
      <w:r w:rsidRPr="00951F4C">
        <w:rPr>
          <w:sz w:val="24"/>
        </w:rPr>
        <w:t>межреберье</w:t>
      </w:r>
      <w:proofErr w:type="spellEnd"/>
      <w:r w:rsidRPr="00951F4C">
        <w:rPr>
          <w:sz w:val="24"/>
        </w:rPr>
        <w:t xml:space="preserve"> по </w:t>
      </w:r>
      <w:proofErr w:type="spellStart"/>
      <w:r w:rsidRPr="00951F4C">
        <w:rPr>
          <w:sz w:val="24"/>
        </w:rPr>
        <w:t>окологрудинной</w:t>
      </w:r>
      <w:proofErr w:type="spellEnd"/>
      <w:r w:rsidRPr="00951F4C">
        <w:rPr>
          <w:sz w:val="24"/>
        </w:rPr>
        <w:t xml:space="preserve"> линии</w:t>
      </w:r>
    </w:p>
    <w:p w:rsidR="00951F4C" w:rsidRPr="00951F4C" w:rsidRDefault="00951F4C" w:rsidP="00951F4C">
      <w:pPr>
        <w:rPr>
          <w:sz w:val="24"/>
        </w:rPr>
      </w:pPr>
      <w:r w:rsidRPr="00951F4C">
        <w:rPr>
          <w:sz w:val="24"/>
        </w:rPr>
        <w:t xml:space="preserve">в). VII </w:t>
      </w:r>
      <w:proofErr w:type="spellStart"/>
      <w:r w:rsidRPr="00951F4C">
        <w:rPr>
          <w:sz w:val="24"/>
        </w:rPr>
        <w:t>межреберье</w:t>
      </w:r>
      <w:proofErr w:type="spellEnd"/>
      <w:r w:rsidRPr="00951F4C">
        <w:rPr>
          <w:sz w:val="24"/>
        </w:rPr>
        <w:t xml:space="preserve"> по лопаточной линии</w:t>
      </w:r>
    </w:p>
    <w:p w:rsidR="00951F4C" w:rsidRPr="00951F4C" w:rsidRDefault="00951F4C" w:rsidP="00951F4C">
      <w:pPr>
        <w:rPr>
          <w:sz w:val="24"/>
        </w:rPr>
      </w:pPr>
      <w:r w:rsidRPr="00951F4C">
        <w:rPr>
          <w:sz w:val="24"/>
        </w:rPr>
        <w:t xml:space="preserve">г). VIII </w:t>
      </w:r>
      <w:proofErr w:type="spellStart"/>
      <w:r w:rsidRPr="00951F4C">
        <w:rPr>
          <w:sz w:val="24"/>
        </w:rPr>
        <w:t>межреберье</w:t>
      </w:r>
      <w:proofErr w:type="spellEnd"/>
      <w:r w:rsidRPr="00951F4C">
        <w:rPr>
          <w:sz w:val="24"/>
        </w:rPr>
        <w:t xml:space="preserve"> по задней подмышечной линии</w:t>
      </w:r>
    </w:p>
    <w:p w:rsidR="00951F4C" w:rsidRPr="00951F4C" w:rsidRDefault="00951F4C" w:rsidP="00951F4C">
      <w:pPr>
        <w:rPr>
          <w:sz w:val="24"/>
        </w:rPr>
      </w:pPr>
    </w:p>
    <w:p w:rsidR="00951F4C" w:rsidRPr="00951F4C" w:rsidRDefault="00951F4C" w:rsidP="00951F4C">
      <w:pPr>
        <w:rPr>
          <w:sz w:val="24"/>
        </w:rPr>
      </w:pPr>
    </w:p>
    <w:p w:rsidR="00951F4C" w:rsidRPr="00951F4C" w:rsidRDefault="00F0068E" w:rsidP="00951F4C">
      <w:pPr>
        <w:rPr>
          <w:sz w:val="24"/>
        </w:rPr>
      </w:pPr>
      <w:r>
        <w:rPr>
          <w:sz w:val="24"/>
        </w:rPr>
        <w:t>17</w:t>
      </w:r>
      <w:r w:rsidR="00951F4C" w:rsidRPr="00951F4C">
        <w:rPr>
          <w:sz w:val="24"/>
        </w:rPr>
        <w:t xml:space="preserve">. Применение </w:t>
      </w:r>
      <w:proofErr w:type="spellStart"/>
      <w:r w:rsidR="00951F4C" w:rsidRPr="00951F4C">
        <w:rPr>
          <w:sz w:val="24"/>
        </w:rPr>
        <w:t>тромболитиков</w:t>
      </w:r>
      <w:proofErr w:type="spellEnd"/>
      <w:r w:rsidR="00951F4C" w:rsidRPr="00951F4C">
        <w:rPr>
          <w:sz w:val="24"/>
        </w:rPr>
        <w:t xml:space="preserve"> при остром инфаркте миокарда показано</w:t>
      </w:r>
    </w:p>
    <w:p w:rsidR="00951F4C" w:rsidRPr="00951F4C" w:rsidRDefault="00951F4C" w:rsidP="00951F4C">
      <w:pPr>
        <w:rPr>
          <w:sz w:val="24"/>
        </w:rPr>
      </w:pPr>
      <w:r w:rsidRPr="00951F4C">
        <w:rPr>
          <w:sz w:val="24"/>
        </w:rPr>
        <w:t xml:space="preserve">а). </w:t>
      </w:r>
      <w:proofErr w:type="gramStart"/>
      <w:r w:rsidRPr="00951F4C">
        <w:rPr>
          <w:sz w:val="24"/>
        </w:rPr>
        <w:t>В первые</w:t>
      </w:r>
      <w:proofErr w:type="gramEnd"/>
      <w:r w:rsidRPr="00951F4C">
        <w:rPr>
          <w:sz w:val="24"/>
        </w:rPr>
        <w:t xml:space="preserve"> 30 мин от момента возникновения болевого синдрома</w:t>
      </w:r>
    </w:p>
    <w:p w:rsidR="00951F4C" w:rsidRPr="00951F4C" w:rsidRDefault="00951F4C" w:rsidP="00951F4C">
      <w:pPr>
        <w:rPr>
          <w:sz w:val="24"/>
        </w:rPr>
      </w:pPr>
      <w:r w:rsidRPr="00951F4C">
        <w:rPr>
          <w:sz w:val="24"/>
        </w:rPr>
        <w:t xml:space="preserve">б). </w:t>
      </w:r>
      <w:proofErr w:type="gramStart"/>
      <w:r w:rsidRPr="00951F4C">
        <w:rPr>
          <w:sz w:val="24"/>
        </w:rPr>
        <w:t>В первые</w:t>
      </w:r>
      <w:proofErr w:type="gramEnd"/>
      <w:r w:rsidRPr="00951F4C">
        <w:rPr>
          <w:sz w:val="24"/>
        </w:rPr>
        <w:t xml:space="preserve"> 12 ч от момента возникновения болевого синдрома</w:t>
      </w:r>
    </w:p>
    <w:p w:rsidR="00951F4C" w:rsidRPr="00951F4C" w:rsidRDefault="00951F4C" w:rsidP="00951F4C">
      <w:pPr>
        <w:rPr>
          <w:sz w:val="24"/>
        </w:rPr>
      </w:pPr>
      <w:r w:rsidRPr="00951F4C">
        <w:rPr>
          <w:sz w:val="24"/>
        </w:rPr>
        <w:t xml:space="preserve">в). </w:t>
      </w:r>
      <w:proofErr w:type="gramStart"/>
      <w:r w:rsidRPr="00951F4C">
        <w:rPr>
          <w:sz w:val="24"/>
        </w:rPr>
        <w:t>В первые</w:t>
      </w:r>
      <w:proofErr w:type="gramEnd"/>
      <w:r w:rsidRPr="00951F4C">
        <w:rPr>
          <w:sz w:val="24"/>
        </w:rPr>
        <w:t xml:space="preserve"> 6 ч от момента возникновения болевого синдрома</w:t>
      </w:r>
    </w:p>
    <w:p w:rsidR="00951F4C" w:rsidRPr="00951F4C" w:rsidRDefault="00951F4C" w:rsidP="00951F4C">
      <w:pPr>
        <w:rPr>
          <w:sz w:val="24"/>
        </w:rPr>
      </w:pPr>
      <w:r w:rsidRPr="00951F4C">
        <w:rPr>
          <w:sz w:val="24"/>
        </w:rPr>
        <w:t xml:space="preserve">г). </w:t>
      </w:r>
      <w:proofErr w:type="gramStart"/>
      <w:r w:rsidRPr="00951F4C">
        <w:rPr>
          <w:sz w:val="24"/>
        </w:rPr>
        <w:t>В первые</w:t>
      </w:r>
      <w:proofErr w:type="gramEnd"/>
      <w:r w:rsidRPr="00951F4C">
        <w:rPr>
          <w:sz w:val="24"/>
        </w:rPr>
        <w:t xml:space="preserve"> 3дня от момента возникновения болевого синдрома                    Б.</w:t>
      </w:r>
    </w:p>
    <w:p w:rsidR="00951F4C" w:rsidRPr="00951F4C" w:rsidRDefault="00951F4C" w:rsidP="00951F4C">
      <w:pPr>
        <w:rPr>
          <w:sz w:val="24"/>
        </w:rPr>
      </w:pPr>
    </w:p>
    <w:p w:rsidR="00951F4C" w:rsidRPr="00951F4C" w:rsidRDefault="00F0068E" w:rsidP="00951F4C">
      <w:pPr>
        <w:rPr>
          <w:sz w:val="24"/>
        </w:rPr>
      </w:pPr>
      <w:r>
        <w:rPr>
          <w:sz w:val="24"/>
        </w:rPr>
        <w:t>18</w:t>
      </w:r>
      <w:r w:rsidR="00951F4C" w:rsidRPr="00951F4C">
        <w:rPr>
          <w:sz w:val="24"/>
        </w:rPr>
        <w:t xml:space="preserve">. Выберите абсолютное противопоказание для проведения </w:t>
      </w:r>
      <w:proofErr w:type="spellStart"/>
      <w:r w:rsidR="00951F4C" w:rsidRPr="00951F4C">
        <w:rPr>
          <w:sz w:val="24"/>
        </w:rPr>
        <w:t>тромболитической</w:t>
      </w:r>
      <w:proofErr w:type="spellEnd"/>
      <w:r w:rsidR="00951F4C" w:rsidRPr="00951F4C">
        <w:rPr>
          <w:sz w:val="24"/>
        </w:rPr>
        <w:t xml:space="preserve"> терапии:</w:t>
      </w:r>
    </w:p>
    <w:p w:rsidR="00951F4C" w:rsidRPr="00951F4C" w:rsidRDefault="00951F4C" w:rsidP="00951F4C">
      <w:pPr>
        <w:rPr>
          <w:sz w:val="24"/>
        </w:rPr>
      </w:pPr>
      <w:r w:rsidRPr="00951F4C">
        <w:rPr>
          <w:sz w:val="24"/>
        </w:rPr>
        <w:t xml:space="preserve">а). </w:t>
      </w:r>
      <w:proofErr w:type="gramStart"/>
      <w:r w:rsidRPr="00951F4C">
        <w:rPr>
          <w:sz w:val="24"/>
        </w:rPr>
        <w:t>Рефрактерная</w:t>
      </w:r>
      <w:proofErr w:type="gramEnd"/>
      <w:r w:rsidRPr="00951F4C">
        <w:rPr>
          <w:sz w:val="24"/>
        </w:rPr>
        <w:t xml:space="preserve"> АГ (САД &gt;180 мм </w:t>
      </w:r>
      <w:proofErr w:type="spellStart"/>
      <w:r w:rsidRPr="00951F4C">
        <w:rPr>
          <w:sz w:val="24"/>
        </w:rPr>
        <w:t>рт.ст</w:t>
      </w:r>
      <w:proofErr w:type="spellEnd"/>
      <w:r w:rsidRPr="00951F4C">
        <w:rPr>
          <w:sz w:val="24"/>
        </w:rPr>
        <w:t>., ДАД &gt; 110)</w:t>
      </w:r>
    </w:p>
    <w:p w:rsidR="00951F4C" w:rsidRPr="00951F4C" w:rsidRDefault="00951F4C" w:rsidP="00951F4C">
      <w:pPr>
        <w:rPr>
          <w:sz w:val="24"/>
        </w:rPr>
      </w:pPr>
      <w:r w:rsidRPr="00951F4C">
        <w:rPr>
          <w:sz w:val="24"/>
        </w:rPr>
        <w:t xml:space="preserve">б). Геморрагический инсульт или нарушение мозгового кровообращения неизвестной этиологии </w:t>
      </w:r>
    </w:p>
    <w:p w:rsidR="00951F4C" w:rsidRPr="00951F4C" w:rsidRDefault="00951F4C" w:rsidP="00951F4C">
      <w:pPr>
        <w:rPr>
          <w:sz w:val="24"/>
        </w:rPr>
      </w:pPr>
      <w:r w:rsidRPr="00951F4C">
        <w:rPr>
          <w:sz w:val="24"/>
        </w:rPr>
        <w:t>в). Активная язва                                           Б.</w:t>
      </w:r>
    </w:p>
    <w:p w:rsidR="00951F4C" w:rsidRPr="00951F4C" w:rsidRDefault="00951F4C" w:rsidP="00951F4C">
      <w:pPr>
        <w:rPr>
          <w:sz w:val="24"/>
        </w:rPr>
      </w:pPr>
      <w:r w:rsidRPr="00951F4C">
        <w:rPr>
          <w:sz w:val="24"/>
        </w:rPr>
        <w:t>г). Обширная травма, операция в течение 3 недель или длительная (&gt;10 мин) сердечно-легочная реанимация</w:t>
      </w:r>
    </w:p>
    <w:p w:rsidR="00951F4C" w:rsidRPr="00951F4C" w:rsidRDefault="00951F4C" w:rsidP="00951F4C">
      <w:pPr>
        <w:rPr>
          <w:sz w:val="24"/>
        </w:rPr>
      </w:pPr>
    </w:p>
    <w:p w:rsidR="00951F4C" w:rsidRPr="00951F4C" w:rsidRDefault="00F0068E" w:rsidP="00951F4C">
      <w:pPr>
        <w:rPr>
          <w:sz w:val="24"/>
        </w:rPr>
      </w:pPr>
      <w:r>
        <w:rPr>
          <w:sz w:val="24"/>
        </w:rPr>
        <w:t>19</w:t>
      </w:r>
      <w:r w:rsidR="00951F4C" w:rsidRPr="00951F4C">
        <w:rPr>
          <w:sz w:val="24"/>
        </w:rPr>
        <w:t>. Факторами риска для развития кардиогенного шока при остром инфаркте миокарда являются:</w:t>
      </w:r>
    </w:p>
    <w:p w:rsidR="00951F4C" w:rsidRPr="00951F4C" w:rsidRDefault="00951F4C" w:rsidP="00951F4C">
      <w:pPr>
        <w:rPr>
          <w:sz w:val="24"/>
        </w:rPr>
      </w:pPr>
      <w:r w:rsidRPr="00951F4C">
        <w:rPr>
          <w:sz w:val="24"/>
        </w:rPr>
        <w:t>а). Обширный инфаркт миокарда</w:t>
      </w:r>
    </w:p>
    <w:p w:rsidR="00951F4C" w:rsidRPr="00951F4C" w:rsidRDefault="00951F4C" w:rsidP="00951F4C">
      <w:pPr>
        <w:rPr>
          <w:sz w:val="24"/>
        </w:rPr>
      </w:pPr>
      <w:r w:rsidRPr="00951F4C">
        <w:rPr>
          <w:sz w:val="24"/>
        </w:rPr>
        <w:t>б). Повторный инфаркт миокарда</w:t>
      </w:r>
    </w:p>
    <w:p w:rsidR="00951F4C" w:rsidRPr="00951F4C" w:rsidRDefault="00951F4C" w:rsidP="00951F4C">
      <w:pPr>
        <w:rPr>
          <w:sz w:val="24"/>
        </w:rPr>
      </w:pPr>
      <w:r w:rsidRPr="00951F4C">
        <w:rPr>
          <w:sz w:val="24"/>
        </w:rPr>
        <w:t>в). Пожилой возраст</w:t>
      </w:r>
    </w:p>
    <w:p w:rsidR="00951F4C" w:rsidRPr="00951F4C" w:rsidRDefault="00951F4C" w:rsidP="00951F4C">
      <w:pPr>
        <w:rPr>
          <w:sz w:val="24"/>
        </w:rPr>
      </w:pPr>
      <w:r w:rsidRPr="00951F4C">
        <w:rPr>
          <w:sz w:val="24"/>
        </w:rPr>
        <w:t xml:space="preserve">г). Все перечисленное  </w:t>
      </w:r>
      <w:proofErr w:type="gramStart"/>
      <w:r w:rsidRPr="00951F4C">
        <w:rPr>
          <w:sz w:val="24"/>
        </w:rPr>
        <w:t>г</w:t>
      </w:r>
      <w:proofErr w:type="gramEnd"/>
    </w:p>
    <w:p w:rsidR="00951F4C" w:rsidRPr="00951F4C" w:rsidRDefault="00951F4C" w:rsidP="00951F4C">
      <w:pPr>
        <w:rPr>
          <w:sz w:val="24"/>
        </w:rPr>
      </w:pPr>
    </w:p>
    <w:p w:rsidR="00951F4C" w:rsidRPr="00951F4C" w:rsidRDefault="00F0068E" w:rsidP="00951F4C">
      <w:pPr>
        <w:rPr>
          <w:sz w:val="24"/>
        </w:rPr>
      </w:pPr>
      <w:r>
        <w:rPr>
          <w:sz w:val="24"/>
        </w:rPr>
        <w:t>20</w:t>
      </w:r>
      <w:r w:rsidR="00951F4C" w:rsidRPr="00951F4C">
        <w:rPr>
          <w:sz w:val="24"/>
        </w:rPr>
        <w:t xml:space="preserve">. Критерием эффективности </w:t>
      </w:r>
      <w:proofErr w:type="spellStart"/>
      <w:r w:rsidR="00951F4C" w:rsidRPr="00951F4C">
        <w:rPr>
          <w:sz w:val="24"/>
        </w:rPr>
        <w:t>тромболитической</w:t>
      </w:r>
      <w:proofErr w:type="spellEnd"/>
      <w:r w:rsidR="00951F4C" w:rsidRPr="00951F4C">
        <w:rPr>
          <w:sz w:val="24"/>
        </w:rPr>
        <w:t xml:space="preserve"> терапии является:</w:t>
      </w:r>
    </w:p>
    <w:p w:rsidR="00951F4C" w:rsidRPr="00951F4C" w:rsidRDefault="00951F4C" w:rsidP="00951F4C">
      <w:pPr>
        <w:rPr>
          <w:sz w:val="24"/>
        </w:rPr>
      </w:pPr>
      <w:r w:rsidRPr="00951F4C">
        <w:rPr>
          <w:sz w:val="24"/>
        </w:rPr>
        <w:t>а). Купирование болевого синдрома</w:t>
      </w:r>
    </w:p>
    <w:p w:rsidR="00951F4C" w:rsidRPr="00951F4C" w:rsidRDefault="00951F4C" w:rsidP="00951F4C">
      <w:pPr>
        <w:rPr>
          <w:sz w:val="24"/>
        </w:rPr>
      </w:pPr>
      <w:r w:rsidRPr="00951F4C">
        <w:rPr>
          <w:sz w:val="24"/>
        </w:rPr>
        <w:t>б). Снижение сегмента ST на ЭКГ                                                                    Б.</w:t>
      </w:r>
    </w:p>
    <w:p w:rsidR="00951F4C" w:rsidRPr="00951F4C" w:rsidRDefault="00951F4C" w:rsidP="00951F4C">
      <w:pPr>
        <w:rPr>
          <w:sz w:val="24"/>
        </w:rPr>
      </w:pPr>
      <w:r w:rsidRPr="00951F4C">
        <w:rPr>
          <w:sz w:val="24"/>
        </w:rPr>
        <w:t xml:space="preserve">в). Появление </w:t>
      </w:r>
      <w:proofErr w:type="spellStart"/>
      <w:r w:rsidRPr="00951F4C">
        <w:rPr>
          <w:sz w:val="24"/>
        </w:rPr>
        <w:t>реперфузионных</w:t>
      </w:r>
      <w:proofErr w:type="spellEnd"/>
      <w:r w:rsidRPr="00951F4C">
        <w:rPr>
          <w:sz w:val="24"/>
        </w:rPr>
        <w:t xml:space="preserve"> аритмий</w:t>
      </w:r>
    </w:p>
    <w:p w:rsidR="00951F4C" w:rsidRPr="00951F4C" w:rsidRDefault="00951F4C" w:rsidP="00951F4C">
      <w:pPr>
        <w:rPr>
          <w:sz w:val="24"/>
        </w:rPr>
      </w:pPr>
      <w:r w:rsidRPr="00951F4C">
        <w:rPr>
          <w:sz w:val="24"/>
        </w:rPr>
        <w:t>г). Изменение уровня маркеров некроза миокарда</w:t>
      </w:r>
    </w:p>
    <w:p w:rsidR="00951F4C" w:rsidRPr="00951F4C" w:rsidRDefault="00951F4C" w:rsidP="00951F4C">
      <w:pPr>
        <w:rPr>
          <w:sz w:val="24"/>
        </w:rPr>
      </w:pPr>
    </w:p>
    <w:p w:rsidR="00951F4C" w:rsidRPr="00951F4C" w:rsidRDefault="00F0068E" w:rsidP="00951F4C">
      <w:pPr>
        <w:rPr>
          <w:sz w:val="24"/>
        </w:rPr>
      </w:pPr>
      <w:r>
        <w:rPr>
          <w:sz w:val="24"/>
        </w:rPr>
        <w:t>21</w:t>
      </w:r>
      <w:r w:rsidR="00951F4C" w:rsidRPr="00951F4C">
        <w:rPr>
          <w:sz w:val="24"/>
        </w:rPr>
        <w:t xml:space="preserve">. Шоковый индекс </w:t>
      </w:r>
      <w:proofErr w:type="spellStart"/>
      <w:r w:rsidR="00951F4C" w:rsidRPr="00951F4C">
        <w:rPr>
          <w:sz w:val="24"/>
        </w:rPr>
        <w:t>Альговера</w:t>
      </w:r>
      <w:proofErr w:type="spellEnd"/>
      <w:r w:rsidR="00951F4C" w:rsidRPr="00951F4C">
        <w:rPr>
          <w:sz w:val="24"/>
        </w:rPr>
        <w:t xml:space="preserve"> – это:</w:t>
      </w:r>
    </w:p>
    <w:p w:rsidR="00951F4C" w:rsidRPr="00951F4C" w:rsidRDefault="00951F4C" w:rsidP="00951F4C">
      <w:pPr>
        <w:rPr>
          <w:sz w:val="24"/>
        </w:rPr>
      </w:pPr>
      <w:r w:rsidRPr="00951F4C">
        <w:rPr>
          <w:sz w:val="24"/>
        </w:rPr>
        <w:t xml:space="preserve">а). Отношение ЧСС к </w:t>
      </w:r>
      <w:proofErr w:type="gramStart"/>
      <w:r w:rsidRPr="00951F4C">
        <w:rPr>
          <w:sz w:val="24"/>
        </w:rPr>
        <w:t>систолическому</w:t>
      </w:r>
      <w:proofErr w:type="gramEnd"/>
      <w:r w:rsidRPr="00951F4C">
        <w:rPr>
          <w:sz w:val="24"/>
        </w:rPr>
        <w:t xml:space="preserve"> АД                                        А</w:t>
      </w:r>
    </w:p>
    <w:p w:rsidR="00951F4C" w:rsidRPr="00951F4C" w:rsidRDefault="00951F4C" w:rsidP="00951F4C">
      <w:pPr>
        <w:rPr>
          <w:sz w:val="24"/>
        </w:rPr>
      </w:pPr>
      <w:r w:rsidRPr="00951F4C">
        <w:rPr>
          <w:sz w:val="24"/>
        </w:rPr>
        <w:t xml:space="preserve">б). Отношение  </w:t>
      </w:r>
      <w:proofErr w:type="gramStart"/>
      <w:r w:rsidRPr="00951F4C">
        <w:rPr>
          <w:sz w:val="24"/>
        </w:rPr>
        <w:t>систолического</w:t>
      </w:r>
      <w:proofErr w:type="gramEnd"/>
      <w:r w:rsidRPr="00951F4C">
        <w:rPr>
          <w:sz w:val="24"/>
        </w:rPr>
        <w:t xml:space="preserve"> АД к ЧСС</w:t>
      </w:r>
    </w:p>
    <w:p w:rsidR="00951F4C" w:rsidRPr="00951F4C" w:rsidRDefault="00951F4C" w:rsidP="00951F4C">
      <w:pPr>
        <w:rPr>
          <w:sz w:val="24"/>
        </w:rPr>
      </w:pPr>
      <w:r w:rsidRPr="00951F4C">
        <w:rPr>
          <w:sz w:val="24"/>
        </w:rPr>
        <w:t xml:space="preserve">в). Разница между </w:t>
      </w:r>
      <w:proofErr w:type="gramStart"/>
      <w:r w:rsidRPr="00951F4C">
        <w:rPr>
          <w:sz w:val="24"/>
        </w:rPr>
        <w:t>систолическим</w:t>
      </w:r>
      <w:proofErr w:type="gramEnd"/>
      <w:r w:rsidRPr="00951F4C">
        <w:rPr>
          <w:sz w:val="24"/>
        </w:rPr>
        <w:t xml:space="preserve"> и диастолическим АД</w:t>
      </w:r>
    </w:p>
    <w:p w:rsidR="00951F4C" w:rsidRPr="00951F4C" w:rsidRDefault="00951F4C" w:rsidP="00951F4C">
      <w:pPr>
        <w:rPr>
          <w:sz w:val="24"/>
        </w:rPr>
      </w:pPr>
      <w:r w:rsidRPr="00951F4C">
        <w:rPr>
          <w:sz w:val="24"/>
        </w:rPr>
        <w:t>г) Правильного ответа нет</w:t>
      </w:r>
    </w:p>
    <w:p w:rsidR="00951F4C" w:rsidRPr="00951F4C" w:rsidRDefault="00951F4C" w:rsidP="00951F4C">
      <w:pPr>
        <w:rPr>
          <w:sz w:val="24"/>
        </w:rPr>
      </w:pPr>
    </w:p>
    <w:p w:rsidR="00951F4C" w:rsidRPr="00951F4C" w:rsidRDefault="00F0068E" w:rsidP="00951F4C">
      <w:pPr>
        <w:rPr>
          <w:sz w:val="24"/>
        </w:rPr>
      </w:pPr>
      <w:r>
        <w:rPr>
          <w:sz w:val="24"/>
        </w:rPr>
        <w:t>22</w:t>
      </w:r>
      <w:r w:rsidR="00951F4C" w:rsidRPr="00951F4C">
        <w:rPr>
          <w:sz w:val="24"/>
        </w:rPr>
        <w:t>. Какой из перечисленных препаратов не применяется для лечения отека легких на фоне острого инфаркта миокарда:</w:t>
      </w:r>
    </w:p>
    <w:p w:rsidR="00951F4C" w:rsidRPr="00951F4C" w:rsidRDefault="00951F4C" w:rsidP="00951F4C">
      <w:pPr>
        <w:rPr>
          <w:sz w:val="24"/>
        </w:rPr>
      </w:pPr>
      <w:r w:rsidRPr="00951F4C">
        <w:rPr>
          <w:sz w:val="24"/>
        </w:rPr>
        <w:t>а). Фуросемид</w:t>
      </w:r>
    </w:p>
    <w:p w:rsidR="00951F4C" w:rsidRPr="00951F4C" w:rsidRDefault="00951F4C" w:rsidP="00951F4C">
      <w:pPr>
        <w:rPr>
          <w:sz w:val="24"/>
        </w:rPr>
      </w:pPr>
      <w:r w:rsidRPr="00951F4C">
        <w:rPr>
          <w:sz w:val="24"/>
        </w:rPr>
        <w:t>б). Дофамин</w:t>
      </w:r>
    </w:p>
    <w:p w:rsidR="00951F4C" w:rsidRPr="00951F4C" w:rsidRDefault="00951F4C" w:rsidP="00951F4C">
      <w:pPr>
        <w:rPr>
          <w:sz w:val="24"/>
        </w:rPr>
      </w:pPr>
      <w:r w:rsidRPr="00951F4C">
        <w:rPr>
          <w:sz w:val="24"/>
        </w:rPr>
        <w:t xml:space="preserve">в). </w:t>
      </w:r>
      <w:proofErr w:type="spellStart"/>
      <w:r w:rsidRPr="00951F4C">
        <w:rPr>
          <w:sz w:val="24"/>
        </w:rPr>
        <w:t>Корглюкон</w:t>
      </w:r>
      <w:proofErr w:type="spellEnd"/>
      <w:proofErr w:type="gramStart"/>
      <w:r w:rsidRPr="00951F4C">
        <w:rPr>
          <w:sz w:val="24"/>
        </w:rPr>
        <w:t xml:space="preserve">                                              В</w:t>
      </w:r>
      <w:proofErr w:type="gramEnd"/>
    </w:p>
    <w:p w:rsidR="00951F4C" w:rsidRPr="00951F4C" w:rsidRDefault="00951F4C" w:rsidP="00951F4C">
      <w:pPr>
        <w:rPr>
          <w:sz w:val="24"/>
        </w:rPr>
      </w:pPr>
      <w:r w:rsidRPr="00951F4C">
        <w:rPr>
          <w:sz w:val="24"/>
        </w:rPr>
        <w:t>г). Нитраты</w:t>
      </w:r>
    </w:p>
    <w:p w:rsidR="00951F4C" w:rsidRPr="00951F4C" w:rsidRDefault="00951F4C" w:rsidP="00951F4C">
      <w:pPr>
        <w:rPr>
          <w:sz w:val="24"/>
        </w:rPr>
      </w:pPr>
    </w:p>
    <w:p w:rsidR="00951F4C" w:rsidRPr="00951F4C" w:rsidRDefault="00F0068E" w:rsidP="00951F4C">
      <w:pPr>
        <w:rPr>
          <w:sz w:val="24"/>
        </w:rPr>
      </w:pPr>
      <w:r>
        <w:rPr>
          <w:sz w:val="24"/>
        </w:rPr>
        <w:lastRenderedPageBreak/>
        <w:t>23</w:t>
      </w:r>
      <w:r w:rsidR="00951F4C" w:rsidRPr="00951F4C">
        <w:rPr>
          <w:sz w:val="24"/>
        </w:rPr>
        <w:t>. Доза аспирина, которую необходимо принять при возникновении длительных загрудинных болей:</w:t>
      </w:r>
    </w:p>
    <w:p w:rsidR="00951F4C" w:rsidRPr="00951F4C" w:rsidRDefault="00951F4C" w:rsidP="00951F4C">
      <w:pPr>
        <w:rPr>
          <w:sz w:val="24"/>
        </w:rPr>
      </w:pPr>
      <w:r w:rsidRPr="00951F4C">
        <w:rPr>
          <w:sz w:val="24"/>
        </w:rPr>
        <w:t>а). 250-300 мг</w:t>
      </w:r>
    </w:p>
    <w:p w:rsidR="00951F4C" w:rsidRPr="00951F4C" w:rsidRDefault="00951F4C" w:rsidP="00951F4C">
      <w:pPr>
        <w:rPr>
          <w:sz w:val="24"/>
        </w:rPr>
      </w:pPr>
      <w:r w:rsidRPr="00951F4C">
        <w:rPr>
          <w:sz w:val="24"/>
        </w:rPr>
        <w:t>б). 75-150 мг</w:t>
      </w:r>
      <w:proofErr w:type="gramStart"/>
      <w:r w:rsidRPr="00951F4C">
        <w:rPr>
          <w:sz w:val="24"/>
        </w:rPr>
        <w:t xml:space="preserve">                                     А</w:t>
      </w:r>
      <w:proofErr w:type="gramEnd"/>
    </w:p>
    <w:p w:rsidR="00951F4C" w:rsidRPr="00951F4C" w:rsidRDefault="00951F4C" w:rsidP="00951F4C">
      <w:pPr>
        <w:rPr>
          <w:sz w:val="24"/>
        </w:rPr>
      </w:pPr>
      <w:r w:rsidRPr="00951F4C">
        <w:rPr>
          <w:sz w:val="24"/>
        </w:rPr>
        <w:t>в). 500 мг и более</w:t>
      </w:r>
    </w:p>
    <w:p w:rsidR="006B31D6" w:rsidRDefault="00951F4C" w:rsidP="00951F4C">
      <w:pPr>
        <w:rPr>
          <w:sz w:val="24"/>
        </w:rPr>
      </w:pPr>
      <w:r w:rsidRPr="00951F4C">
        <w:rPr>
          <w:sz w:val="24"/>
        </w:rPr>
        <w:t xml:space="preserve">г) </w:t>
      </w:r>
      <w:proofErr w:type="spellStart"/>
      <w:r w:rsidRPr="00951F4C">
        <w:rPr>
          <w:sz w:val="24"/>
        </w:rPr>
        <w:t>привильного</w:t>
      </w:r>
      <w:proofErr w:type="spellEnd"/>
      <w:r w:rsidRPr="00951F4C">
        <w:rPr>
          <w:sz w:val="24"/>
        </w:rPr>
        <w:t xml:space="preserve"> ответа нет</w:t>
      </w:r>
    </w:p>
    <w:p w:rsidR="007F3534" w:rsidRDefault="007F3534" w:rsidP="00C947AB">
      <w:pPr>
        <w:rPr>
          <w:b/>
          <w:sz w:val="24"/>
        </w:rPr>
      </w:pPr>
    </w:p>
    <w:p w:rsidR="00C947AB" w:rsidRPr="00C947AB" w:rsidRDefault="00C947AB" w:rsidP="00C947AB">
      <w:pPr>
        <w:rPr>
          <w:b/>
          <w:sz w:val="24"/>
        </w:rPr>
      </w:pPr>
      <w:r w:rsidRPr="00C947AB">
        <w:rPr>
          <w:b/>
          <w:sz w:val="24"/>
        </w:rPr>
        <w:t>Ситуационные задачи</w:t>
      </w:r>
    </w:p>
    <w:p w:rsidR="00C947AB" w:rsidRDefault="00C947AB" w:rsidP="00C947AB">
      <w:pPr>
        <w:rPr>
          <w:sz w:val="24"/>
        </w:rPr>
      </w:pPr>
    </w:p>
    <w:p w:rsidR="00C947AB" w:rsidRPr="00C947AB" w:rsidRDefault="00C947AB" w:rsidP="00C947AB">
      <w:pPr>
        <w:rPr>
          <w:sz w:val="24"/>
        </w:rPr>
      </w:pPr>
      <w:r>
        <w:rPr>
          <w:sz w:val="24"/>
        </w:rPr>
        <w:t>Ситуационная задача № 1</w:t>
      </w:r>
    </w:p>
    <w:p w:rsidR="00C947AB" w:rsidRPr="00C947AB" w:rsidRDefault="00C947AB" w:rsidP="00C947AB">
      <w:pPr>
        <w:rPr>
          <w:sz w:val="24"/>
        </w:rPr>
      </w:pPr>
      <w:r w:rsidRPr="00C947AB">
        <w:rPr>
          <w:sz w:val="24"/>
        </w:rPr>
        <w:t>Больная З., 63 лет, поступила с жалобами на периодически возникающие приступы слабости, головокружения, иногда с потерей сознания, одышку при ходьбе. 3 года назад перенесла инфаркт миокарда, после чего стали появляться приступы слабости, головокружения. В течение года появились приступы, сопровождающиеся потерей сознания.</w:t>
      </w:r>
    </w:p>
    <w:p w:rsidR="00C947AB" w:rsidRPr="00C947AB" w:rsidRDefault="00C947AB" w:rsidP="00C947AB">
      <w:pPr>
        <w:rPr>
          <w:sz w:val="24"/>
        </w:rPr>
      </w:pPr>
      <w:r w:rsidRPr="00C947AB">
        <w:rPr>
          <w:sz w:val="24"/>
        </w:rPr>
        <w:t>В день поступления в стационар на работе внезапно потеряла сознание, были судороги, непроизвольное мочеиспускание. «Скорой помощью» больная была доставлена в стационар.</w:t>
      </w:r>
    </w:p>
    <w:p w:rsidR="00C947AB" w:rsidRPr="00C947AB" w:rsidRDefault="00C947AB" w:rsidP="00C947AB">
      <w:pPr>
        <w:rPr>
          <w:sz w:val="24"/>
        </w:rPr>
      </w:pPr>
      <w:r w:rsidRPr="00C947AB">
        <w:rPr>
          <w:sz w:val="24"/>
        </w:rPr>
        <w:t xml:space="preserve">Объективно: состояние средней тяжести. Цианоз губ. Отеков нет. В легких жесткое   дыхание, небольшое количество влажных хрипов в </w:t>
      </w:r>
      <w:proofErr w:type="spellStart"/>
      <w:proofErr w:type="gramStart"/>
      <w:r w:rsidRPr="00C947AB">
        <w:rPr>
          <w:sz w:val="24"/>
        </w:rPr>
        <w:t>задне</w:t>
      </w:r>
      <w:proofErr w:type="spellEnd"/>
      <w:r w:rsidRPr="00C947AB">
        <w:rPr>
          <w:sz w:val="24"/>
        </w:rPr>
        <w:t>-нижних</w:t>
      </w:r>
      <w:proofErr w:type="gramEnd"/>
      <w:r w:rsidRPr="00C947AB">
        <w:rPr>
          <w:sz w:val="24"/>
        </w:rPr>
        <w:t xml:space="preserve"> отделах. Сердце - левая граница на 2 см кнаружи от левой средне-ключичной линии</w:t>
      </w:r>
      <w:proofErr w:type="gramStart"/>
      <w:r w:rsidRPr="00C947AB">
        <w:rPr>
          <w:sz w:val="24"/>
        </w:rPr>
        <w:t xml:space="preserve"> ,</w:t>
      </w:r>
      <w:proofErr w:type="gramEnd"/>
      <w:r w:rsidRPr="00C947AB">
        <w:rPr>
          <w:sz w:val="24"/>
        </w:rPr>
        <w:t xml:space="preserve"> правая-  1,5 см  от  правого края грудины, верхняя III </w:t>
      </w:r>
      <w:proofErr w:type="spellStart"/>
      <w:r w:rsidRPr="00C947AB">
        <w:rPr>
          <w:sz w:val="24"/>
        </w:rPr>
        <w:t>межреберье</w:t>
      </w:r>
      <w:proofErr w:type="spellEnd"/>
      <w:r w:rsidRPr="00C947AB">
        <w:rPr>
          <w:sz w:val="24"/>
        </w:rPr>
        <w:t xml:space="preserve">. На верхушке I тон глухой, но периодически звучность его усиливается. Акцент II тона на аорте. Пульс-40 ударов в мин., </w:t>
      </w:r>
      <w:proofErr w:type="gramStart"/>
      <w:r w:rsidRPr="00C947AB">
        <w:rPr>
          <w:sz w:val="24"/>
        </w:rPr>
        <w:t>ритмичен</w:t>
      </w:r>
      <w:proofErr w:type="gramEnd"/>
      <w:r w:rsidRPr="00C947AB">
        <w:rPr>
          <w:sz w:val="24"/>
        </w:rPr>
        <w:t xml:space="preserve">, напряжен. АД-200/80 мм </w:t>
      </w:r>
      <w:proofErr w:type="spellStart"/>
      <w:r w:rsidRPr="00C947AB">
        <w:rPr>
          <w:sz w:val="24"/>
        </w:rPr>
        <w:t>рт.ст</w:t>
      </w:r>
      <w:proofErr w:type="spellEnd"/>
      <w:r w:rsidRPr="00C947AB">
        <w:rPr>
          <w:sz w:val="24"/>
        </w:rPr>
        <w:t>.</w:t>
      </w:r>
    </w:p>
    <w:p w:rsidR="00C947AB" w:rsidRPr="00C947AB" w:rsidRDefault="00C947AB" w:rsidP="00C947AB">
      <w:pPr>
        <w:rPr>
          <w:sz w:val="24"/>
        </w:rPr>
      </w:pPr>
      <w:r w:rsidRPr="00C947AB">
        <w:rPr>
          <w:sz w:val="24"/>
        </w:rPr>
        <w:t xml:space="preserve">Общий анализ крови: </w:t>
      </w:r>
    </w:p>
    <w:p w:rsidR="00C947AB" w:rsidRPr="00C947AB" w:rsidRDefault="00C947AB" w:rsidP="00C947AB">
      <w:pPr>
        <w:rPr>
          <w:sz w:val="24"/>
        </w:rPr>
      </w:pPr>
      <w:proofErr w:type="gramStart"/>
      <w:r w:rsidRPr="00C947AB">
        <w:rPr>
          <w:sz w:val="24"/>
        </w:rPr>
        <w:t xml:space="preserve">Эритроциты- 3,8 . 10 12/л, Гемоглобин - 114 г/л, Лейкоциты - 7,5 . 10 9 /л, </w:t>
      </w:r>
      <w:proofErr w:type="spellStart"/>
      <w:r w:rsidRPr="00C947AB">
        <w:rPr>
          <w:sz w:val="24"/>
        </w:rPr>
        <w:t>Палочкоядерные</w:t>
      </w:r>
      <w:proofErr w:type="spellEnd"/>
      <w:r w:rsidRPr="00C947AB">
        <w:rPr>
          <w:sz w:val="24"/>
        </w:rPr>
        <w:t>- 3%, Сегментоядерные- 72%, Эозинофилы - 2%, Базофилы- 1%, Лимфоциты- 17%, Моноциты- 5%</w:t>
      </w:r>
      <w:proofErr w:type="gramEnd"/>
    </w:p>
    <w:p w:rsidR="00C947AB" w:rsidRPr="00C947AB" w:rsidRDefault="00C947AB" w:rsidP="00C947AB">
      <w:pPr>
        <w:rPr>
          <w:sz w:val="24"/>
        </w:rPr>
      </w:pPr>
      <w:r w:rsidRPr="00C947AB">
        <w:rPr>
          <w:sz w:val="24"/>
        </w:rPr>
        <w:t>СОЭ - 7 мм/ч</w:t>
      </w:r>
    </w:p>
    <w:p w:rsidR="00C947AB" w:rsidRPr="00C947AB" w:rsidRDefault="00C947AB" w:rsidP="00C947AB">
      <w:pPr>
        <w:rPr>
          <w:sz w:val="24"/>
        </w:rPr>
      </w:pPr>
      <w:r w:rsidRPr="00C947AB">
        <w:rPr>
          <w:sz w:val="24"/>
        </w:rPr>
        <w:t>Общий анализ мочи: удельный вес-1023, белок-0,033‰, единичные эритроциты и лейкоциты в поле зрения.</w:t>
      </w:r>
    </w:p>
    <w:p w:rsidR="00C947AB" w:rsidRPr="00C947AB" w:rsidRDefault="00C947AB" w:rsidP="00C947AB">
      <w:pPr>
        <w:rPr>
          <w:sz w:val="24"/>
        </w:rPr>
      </w:pPr>
      <w:r w:rsidRPr="00C947AB">
        <w:rPr>
          <w:sz w:val="24"/>
        </w:rPr>
        <w:t xml:space="preserve">Биохимический анализ крови: Холестерин - 8,1 </w:t>
      </w:r>
      <w:proofErr w:type="spellStart"/>
      <w:r w:rsidRPr="00C947AB">
        <w:rPr>
          <w:sz w:val="24"/>
        </w:rPr>
        <w:t>ммоль</w:t>
      </w:r>
      <w:proofErr w:type="spellEnd"/>
      <w:r w:rsidRPr="00C947AB">
        <w:rPr>
          <w:sz w:val="24"/>
        </w:rPr>
        <w:t xml:space="preserve">/л, </w:t>
      </w:r>
      <w:proofErr w:type="gramStart"/>
      <w:r w:rsidRPr="00C947AB">
        <w:rPr>
          <w:sz w:val="24"/>
        </w:rPr>
        <w:t>-</w:t>
      </w:r>
      <w:proofErr w:type="gramEnd"/>
      <w:r w:rsidRPr="00C947AB">
        <w:rPr>
          <w:sz w:val="24"/>
        </w:rPr>
        <w:t xml:space="preserve">липопротеиды -65 ед., </w:t>
      </w:r>
      <w:proofErr w:type="spellStart"/>
      <w:r w:rsidRPr="00C947AB">
        <w:rPr>
          <w:sz w:val="24"/>
        </w:rPr>
        <w:t>Креатинфосфокиназа</w:t>
      </w:r>
      <w:proofErr w:type="spellEnd"/>
      <w:r w:rsidRPr="00C947AB">
        <w:rPr>
          <w:sz w:val="24"/>
        </w:rPr>
        <w:t xml:space="preserve"> -150 </w:t>
      </w:r>
      <w:proofErr w:type="spellStart"/>
      <w:r w:rsidRPr="00C947AB">
        <w:rPr>
          <w:sz w:val="24"/>
        </w:rPr>
        <w:t>ед</w:t>
      </w:r>
      <w:proofErr w:type="spellEnd"/>
      <w:r w:rsidRPr="00C947AB">
        <w:rPr>
          <w:sz w:val="24"/>
        </w:rPr>
        <w:t xml:space="preserve">/л, </w:t>
      </w:r>
      <w:proofErr w:type="spellStart"/>
      <w:r w:rsidRPr="00C947AB">
        <w:rPr>
          <w:sz w:val="24"/>
        </w:rPr>
        <w:t>Лактатдегидрогеназа</w:t>
      </w:r>
      <w:proofErr w:type="spellEnd"/>
      <w:r w:rsidRPr="00C947AB">
        <w:rPr>
          <w:sz w:val="24"/>
        </w:rPr>
        <w:t xml:space="preserve"> -350 </w:t>
      </w:r>
      <w:proofErr w:type="spellStart"/>
      <w:r w:rsidRPr="00C947AB">
        <w:rPr>
          <w:sz w:val="24"/>
        </w:rPr>
        <w:t>ед</w:t>
      </w:r>
      <w:proofErr w:type="spellEnd"/>
      <w:r w:rsidRPr="00C947AB">
        <w:rPr>
          <w:sz w:val="24"/>
        </w:rPr>
        <w:t xml:space="preserve">/л, Аспартатаминотрансфераза-35,0 </w:t>
      </w:r>
      <w:proofErr w:type="spellStart"/>
      <w:r w:rsidRPr="00C947AB">
        <w:rPr>
          <w:sz w:val="24"/>
        </w:rPr>
        <w:t>ед</w:t>
      </w:r>
      <w:proofErr w:type="spellEnd"/>
      <w:r w:rsidRPr="00C947AB">
        <w:rPr>
          <w:sz w:val="24"/>
        </w:rPr>
        <w:t>/л</w:t>
      </w:r>
    </w:p>
    <w:p w:rsidR="00C947AB" w:rsidRPr="00C947AB" w:rsidRDefault="00C947AB" w:rsidP="00C947AB">
      <w:pPr>
        <w:rPr>
          <w:sz w:val="24"/>
        </w:rPr>
      </w:pPr>
      <w:r w:rsidRPr="00C947AB">
        <w:rPr>
          <w:sz w:val="24"/>
        </w:rPr>
        <w:t xml:space="preserve">ЭКГ: зубцы </w:t>
      </w:r>
      <w:proofErr w:type="gramStart"/>
      <w:r w:rsidRPr="00C947AB">
        <w:rPr>
          <w:sz w:val="24"/>
        </w:rPr>
        <w:t>Р</w:t>
      </w:r>
      <w:proofErr w:type="gramEnd"/>
      <w:r w:rsidRPr="00C947AB">
        <w:rPr>
          <w:sz w:val="24"/>
        </w:rPr>
        <w:t xml:space="preserve"> располагаются независимо от комплекса QRS. Интервал Р-Р=0,75 сек., интервал R-R =1,5 сек.</w:t>
      </w:r>
    </w:p>
    <w:p w:rsidR="00C947AB" w:rsidRPr="00C947AB" w:rsidRDefault="00C947AB" w:rsidP="00C947AB">
      <w:pPr>
        <w:rPr>
          <w:sz w:val="24"/>
        </w:rPr>
      </w:pPr>
      <w:r w:rsidRPr="00C947AB">
        <w:rPr>
          <w:sz w:val="24"/>
        </w:rPr>
        <w:t xml:space="preserve">Рентгеноскопия органов грудной </w:t>
      </w:r>
      <w:proofErr w:type="gramStart"/>
      <w:r w:rsidRPr="00C947AB">
        <w:rPr>
          <w:sz w:val="24"/>
        </w:rPr>
        <w:t>клетки-расширение</w:t>
      </w:r>
      <w:proofErr w:type="gramEnd"/>
      <w:r w:rsidRPr="00C947AB">
        <w:rPr>
          <w:sz w:val="24"/>
        </w:rPr>
        <w:t xml:space="preserve"> границ сердца, увеличение амплитуды сокращений сердца и аорты.  </w:t>
      </w:r>
    </w:p>
    <w:p w:rsidR="00C947AB" w:rsidRPr="00C947AB" w:rsidRDefault="00C947AB" w:rsidP="00C947AB">
      <w:pPr>
        <w:rPr>
          <w:sz w:val="24"/>
        </w:rPr>
      </w:pPr>
      <w:r w:rsidRPr="00C947AB">
        <w:rPr>
          <w:sz w:val="24"/>
        </w:rPr>
        <w:t xml:space="preserve">Эхокардиография: аорта уплотнена, </w:t>
      </w:r>
      <w:proofErr w:type="gramStart"/>
      <w:r w:rsidRPr="00C947AB">
        <w:rPr>
          <w:sz w:val="24"/>
        </w:rPr>
        <w:t>левое</w:t>
      </w:r>
      <w:proofErr w:type="gramEnd"/>
      <w:r w:rsidRPr="00C947AB">
        <w:rPr>
          <w:sz w:val="24"/>
        </w:rPr>
        <w:t xml:space="preserve"> предсердие-3,3 см, правый желудочек-2,8 см, левый желудочек: конечный систолический размер-50 см, конечный диастолический размер-6,0 см, толщина задней стенки левого желудочка-1.2 см, фракция выброса-45%.</w:t>
      </w:r>
    </w:p>
    <w:p w:rsidR="00C947AB" w:rsidRPr="00C947AB" w:rsidRDefault="00C947AB" w:rsidP="00C947AB">
      <w:pPr>
        <w:rPr>
          <w:sz w:val="24"/>
        </w:rPr>
      </w:pPr>
    </w:p>
    <w:p w:rsidR="00C947AB" w:rsidRPr="00C947AB" w:rsidRDefault="00C947AB" w:rsidP="00C947AB">
      <w:pPr>
        <w:rPr>
          <w:sz w:val="24"/>
        </w:rPr>
      </w:pPr>
      <w:r w:rsidRPr="00C947AB">
        <w:rPr>
          <w:sz w:val="24"/>
        </w:rPr>
        <w:tab/>
      </w:r>
      <w:r w:rsidRPr="00C947AB">
        <w:rPr>
          <w:sz w:val="24"/>
        </w:rPr>
        <w:tab/>
        <w:t>ВОПРОСЫ</w:t>
      </w:r>
    </w:p>
    <w:p w:rsidR="00C947AB" w:rsidRPr="00C947AB" w:rsidRDefault="00C947AB" w:rsidP="00C947AB">
      <w:pPr>
        <w:rPr>
          <w:sz w:val="24"/>
        </w:rPr>
      </w:pPr>
      <w:r w:rsidRPr="00C947AB">
        <w:rPr>
          <w:sz w:val="24"/>
        </w:rPr>
        <w:t>1. Назовите ведущий синдром в клинической картине заболевания.</w:t>
      </w:r>
    </w:p>
    <w:p w:rsidR="00C947AB" w:rsidRPr="00C947AB" w:rsidRDefault="00C947AB" w:rsidP="00C947AB">
      <w:pPr>
        <w:rPr>
          <w:sz w:val="24"/>
        </w:rPr>
      </w:pPr>
      <w:r w:rsidRPr="00C947AB">
        <w:rPr>
          <w:sz w:val="24"/>
        </w:rPr>
        <w:t>2. Какое нарушение ритма лежит в основе этого синдрома?</w:t>
      </w:r>
    </w:p>
    <w:p w:rsidR="00C947AB" w:rsidRPr="00C947AB" w:rsidRDefault="00C947AB" w:rsidP="00C947AB">
      <w:pPr>
        <w:rPr>
          <w:sz w:val="24"/>
        </w:rPr>
      </w:pPr>
      <w:r w:rsidRPr="00C947AB">
        <w:rPr>
          <w:sz w:val="24"/>
        </w:rPr>
        <w:t>3. Какие причины могут вызвать эти нарушения?</w:t>
      </w:r>
    </w:p>
    <w:p w:rsidR="00C947AB" w:rsidRPr="00C947AB" w:rsidRDefault="00C947AB" w:rsidP="00C947AB">
      <w:pPr>
        <w:rPr>
          <w:sz w:val="24"/>
        </w:rPr>
      </w:pPr>
      <w:r w:rsidRPr="00C947AB">
        <w:rPr>
          <w:sz w:val="24"/>
        </w:rPr>
        <w:t>4. Поставьте клинический диагноз. Перечислите заболевания, с которыми необходимо дифференцировать ведущий клинический синдром.</w:t>
      </w:r>
    </w:p>
    <w:p w:rsidR="00C947AB" w:rsidRPr="00C947AB" w:rsidRDefault="00C947AB" w:rsidP="00C947AB">
      <w:pPr>
        <w:rPr>
          <w:sz w:val="24"/>
        </w:rPr>
      </w:pPr>
      <w:r w:rsidRPr="00C947AB">
        <w:rPr>
          <w:sz w:val="24"/>
        </w:rPr>
        <w:t xml:space="preserve">5. Какова неотложная помощь во время приступа потери сознания? </w:t>
      </w:r>
    </w:p>
    <w:p w:rsidR="00C947AB" w:rsidRDefault="00C947AB" w:rsidP="00C947AB">
      <w:pPr>
        <w:rPr>
          <w:sz w:val="24"/>
        </w:rPr>
      </w:pPr>
    </w:p>
    <w:p w:rsidR="00C947AB" w:rsidRPr="00C947AB" w:rsidRDefault="00C947AB" w:rsidP="00C947AB">
      <w:pPr>
        <w:rPr>
          <w:sz w:val="24"/>
        </w:rPr>
      </w:pPr>
      <w:r w:rsidRPr="00C947AB">
        <w:rPr>
          <w:sz w:val="24"/>
        </w:rPr>
        <w:t>Ситуационная задача</w:t>
      </w:r>
      <w:r>
        <w:rPr>
          <w:sz w:val="24"/>
        </w:rPr>
        <w:t xml:space="preserve"> №</w:t>
      </w:r>
      <w:r w:rsidRPr="00C947AB">
        <w:rPr>
          <w:sz w:val="24"/>
        </w:rPr>
        <w:t xml:space="preserve"> </w:t>
      </w:r>
      <w:r>
        <w:rPr>
          <w:sz w:val="24"/>
        </w:rPr>
        <w:t>2</w:t>
      </w:r>
    </w:p>
    <w:p w:rsidR="00C947AB" w:rsidRPr="00C947AB" w:rsidRDefault="00C947AB" w:rsidP="00C947AB">
      <w:pPr>
        <w:rPr>
          <w:sz w:val="24"/>
        </w:rPr>
      </w:pPr>
    </w:p>
    <w:p w:rsidR="00C947AB" w:rsidRPr="00C947AB" w:rsidRDefault="00C947AB" w:rsidP="00C947AB">
      <w:pPr>
        <w:rPr>
          <w:sz w:val="24"/>
        </w:rPr>
      </w:pPr>
      <w:r w:rsidRPr="00C947AB">
        <w:rPr>
          <w:sz w:val="24"/>
        </w:rPr>
        <w:lastRenderedPageBreak/>
        <w:t>Больной Г., 24 лет, поступил в кардиологическое отделение с жалобами на интенсивные боли сжимающего характера за грудиной с иррадиацией в обе руки и спину.</w:t>
      </w:r>
    </w:p>
    <w:p w:rsidR="00C947AB" w:rsidRPr="00C947AB" w:rsidRDefault="00C947AB" w:rsidP="00C947AB">
      <w:pPr>
        <w:rPr>
          <w:sz w:val="24"/>
        </w:rPr>
      </w:pPr>
      <w:r w:rsidRPr="00C947AB">
        <w:rPr>
          <w:sz w:val="24"/>
        </w:rPr>
        <w:t xml:space="preserve">Из амбулаторной карты: страдает </w:t>
      </w:r>
      <w:proofErr w:type="spellStart"/>
      <w:r w:rsidRPr="00C947AB">
        <w:rPr>
          <w:sz w:val="24"/>
        </w:rPr>
        <w:t>коарктацией</w:t>
      </w:r>
      <w:proofErr w:type="spellEnd"/>
      <w:r w:rsidRPr="00C947AB">
        <w:rPr>
          <w:sz w:val="24"/>
        </w:rPr>
        <w:t xml:space="preserve"> аорты. Цифры АД на обеих руках 200/100 мм </w:t>
      </w:r>
      <w:proofErr w:type="spellStart"/>
      <w:r w:rsidRPr="00C947AB">
        <w:rPr>
          <w:sz w:val="24"/>
        </w:rPr>
        <w:t>рт.ст</w:t>
      </w:r>
      <w:proofErr w:type="spellEnd"/>
      <w:r w:rsidRPr="00C947AB">
        <w:rPr>
          <w:sz w:val="24"/>
        </w:rPr>
        <w:t>.</w:t>
      </w:r>
    </w:p>
    <w:p w:rsidR="00C947AB" w:rsidRPr="00C947AB" w:rsidRDefault="00C947AB" w:rsidP="00C947AB">
      <w:pPr>
        <w:rPr>
          <w:sz w:val="24"/>
        </w:rPr>
      </w:pPr>
      <w:r w:rsidRPr="00C947AB">
        <w:rPr>
          <w:sz w:val="24"/>
        </w:rPr>
        <w:t xml:space="preserve">При обследовании: состояние тяжелое, кожные покровы бледные, обильный пот, частота дыхания - 36 в минуту. Температура тела 37,20С. В легких дыхание везикулярное. Тоны сердца приглушены, ритмичны. Систолический шум на аорте и </w:t>
      </w:r>
      <w:proofErr w:type="spellStart"/>
      <w:r w:rsidRPr="00C947AB">
        <w:rPr>
          <w:sz w:val="24"/>
        </w:rPr>
        <w:t>паравертебрально</w:t>
      </w:r>
      <w:proofErr w:type="spellEnd"/>
      <w:r w:rsidRPr="00C947AB">
        <w:rPr>
          <w:sz w:val="24"/>
        </w:rPr>
        <w:t xml:space="preserve">. </w:t>
      </w:r>
      <w:proofErr w:type="gramStart"/>
      <w:r w:rsidRPr="00C947AB">
        <w:rPr>
          <w:sz w:val="24"/>
        </w:rPr>
        <w:t xml:space="preserve">АД на руках: справа 150/100 мм </w:t>
      </w:r>
      <w:proofErr w:type="spellStart"/>
      <w:r w:rsidRPr="00C947AB">
        <w:rPr>
          <w:sz w:val="24"/>
        </w:rPr>
        <w:t>рт.ст</w:t>
      </w:r>
      <w:proofErr w:type="spellEnd"/>
      <w:r w:rsidRPr="00C947AB">
        <w:rPr>
          <w:sz w:val="24"/>
        </w:rPr>
        <w:t xml:space="preserve">., слева 100/70 мм </w:t>
      </w:r>
      <w:proofErr w:type="spellStart"/>
      <w:r w:rsidRPr="00C947AB">
        <w:rPr>
          <w:sz w:val="24"/>
        </w:rPr>
        <w:t>рт.ст</w:t>
      </w:r>
      <w:proofErr w:type="spellEnd"/>
      <w:r w:rsidRPr="00C947AB">
        <w:rPr>
          <w:sz w:val="24"/>
        </w:rPr>
        <w:t>. Пульс 110 в минуту, различный, ритмичный, слева малый, пустой, мягкий, справа - большой, полный, твердый.</w:t>
      </w:r>
      <w:proofErr w:type="gramEnd"/>
      <w:r w:rsidRPr="00C947AB">
        <w:rPr>
          <w:sz w:val="24"/>
        </w:rPr>
        <w:t xml:space="preserve"> АД на ногах: справа 120/80 мм </w:t>
      </w:r>
      <w:proofErr w:type="spellStart"/>
      <w:r w:rsidRPr="00C947AB">
        <w:rPr>
          <w:sz w:val="24"/>
        </w:rPr>
        <w:t>рт.ст</w:t>
      </w:r>
      <w:proofErr w:type="spellEnd"/>
      <w:r w:rsidRPr="00C947AB">
        <w:rPr>
          <w:sz w:val="24"/>
        </w:rPr>
        <w:t xml:space="preserve">., слева 80/60 мм </w:t>
      </w:r>
      <w:proofErr w:type="spellStart"/>
      <w:r w:rsidRPr="00C947AB">
        <w:rPr>
          <w:sz w:val="24"/>
        </w:rPr>
        <w:t>рт.ст</w:t>
      </w:r>
      <w:proofErr w:type="spellEnd"/>
      <w:r w:rsidRPr="00C947AB">
        <w:rPr>
          <w:sz w:val="24"/>
        </w:rPr>
        <w:t xml:space="preserve">., пульсовая волна запаздывает. Живот мягкий, </w:t>
      </w:r>
      <w:proofErr w:type="spellStart"/>
      <w:r w:rsidRPr="00C947AB">
        <w:rPr>
          <w:sz w:val="24"/>
        </w:rPr>
        <w:t>безболезен</w:t>
      </w:r>
      <w:proofErr w:type="spellEnd"/>
      <w:r w:rsidRPr="00C947AB">
        <w:rPr>
          <w:sz w:val="24"/>
        </w:rPr>
        <w:t xml:space="preserve">. Печень, селезенка не </w:t>
      </w:r>
      <w:proofErr w:type="gramStart"/>
      <w:r w:rsidRPr="00C947AB">
        <w:rPr>
          <w:sz w:val="24"/>
        </w:rPr>
        <w:t>увеличены</w:t>
      </w:r>
      <w:proofErr w:type="gramEnd"/>
      <w:r w:rsidRPr="00C947AB">
        <w:rPr>
          <w:sz w:val="24"/>
        </w:rPr>
        <w:t>.</w:t>
      </w:r>
    </w:p>
    <w:p w:rsidR="00C947AB" w:rsidRPr="00C947AB" w:rsidRDefault="00C947AB" w:rsidP="00C947AB">
      <w:pPr>
        <w:rPr>
          <w:sz w:val="24"/>
        </w:rPr>
      </w:pPr>
      <w:r w:rsidRPr="00C947AB">
        <w:rPr>
          <w:sz w:val="24"/>
        </w:rPr>
        <w:t>Общий анализ крови:</w:t>
      </w:r>
    </w:p>
    <w:p w:rsidR="00C947AB" w:rsidRPr="00C947AB" w:rsidRDefault="00C947AB" w:rsidP="00C947AB">
      <w:pPr>
        <w:rPr>
          <w:sz w:val="24"/>
        </w:rPr>
      </w:pPr>
      <w:r w:rsidRPr="00C947AB">
        <w:rPr>
          <w:sz w:val="24"/>
        </w:rPr>
        <w:t>Эритроциты</w:t>
      </w:r>
      <w:r w:rsidRPr="00C947AB">
        <w:rPr>
          <w:sz w:val="24"/>
        </w:rPr>
        <w:tab/>
      </w:r>
      <w:r w:rsidRPr="00C947AB">
        <w:rPr>
          <w:sz w:val="24"/>
        </w:rPr>
        <w:tab/>
        <w:t>- 3,5 . 10 12/л             Гемоглобин</w:t>
      </w:r>
      <w:r w:rsidRPr="00C947AB">
        <w:rPr>
          <w:sz w:val="24"/>
        </w:rPr>
        <w:tab/>
      </w:r>
      <w:r w:rsidRPr="00C947AB">
        <w:rPr>
          <w:sz w:val="24"/>
        </w:rPr>
        <w:tab/>
        <w:t>- 95 г/л</w:t>
      </w:r>
    </w:p>
    <w:p w:rsidR="00C947AB" w:rsidRPr="00C947AB" w:rsidRDefault="00C947AB" w:rsidP="00C947AB">
      <w:pPr>
        <w:rPr>
          <w:sz w:val="24"/>
        </w:rPr>
      </w:pPr>
      <w:r w:rsidRPr="00C947AB">
        <w:rPr>
          <w:sz w:val="24"/>
        </w:rPr>
        <w:t>Цветной показатель</w:t>
      </w:r>
      <w:r w:rsidRPr="00C947AB">
        <w:rPr>
          <w:sz w:val="24"/>
        </w:rPr>
        <w:tab/>
        <w:t>- 0,8                          Лейкоциты</w:t>
      </w:r>
      <w:r w:rsidRPr="00C947AB">
        <w:rPr>
          <w:sz w:val="24"/>
        </w:rPr>
        <w:tab/>
      </w:r>
      <w:r w:rsidRPr="00C947AB">
        <w:rPr>
          <w:sz w:val="24"/>
        </w:rPr>
        <w:tab/>
        <w:t>- 10,5 . 10 9 /л</w:t>
      </w:r>
    </w:p>
    <w:p w:rsidR="00C947AB" w:rsidRPr="00C947AB" w:rsidRDefault="00C947AB" w:rsidP="00C947AB">
      <w:pPr>
        <w:rPr>
          <w:sz w:val="24"/>
        </w:rPr>
      </w:pPr>
      <w:proofErr w:type="spellStart"/>
      <w:r w:rsidRPr="00C947AB">
        <w:rPr>
          <w:sz w:val="24"/>
        </w:rPr>
        <w:t>Палочкоядерные</w:t>
      </w:r>
      <w:proofErr w:type="spellEnd"/>
      <w:r w:rsidRPr="00C947AB">
        <w:rPr>
          <w:sz w:val="24"/>
        </w:rPr>
        <w:tab/>
        <w:t>- 3%                          Сегментоядерные</w:t>
      </w:r>
      <w:r w:rsidRPr="00C947AB">
        <w:rPr>
          <w:sz w:val="24"/>
        </w:rPr>
        <w:tab/>
        <w:t>- 72%</w:t>
      </w:r>
    </w:p>
    <w:p w:rsidR="00C947AB" w:rsidRPr="00C947AB" w:rsidRDefault="00C947AB" w:rsidP="00C947AB">
      <w:pPr>
        <w:rPr>
          <w:sz w:val="24"/>
        </w:rPr>
      </w:pPr>
      <w:r w:rsidRPr="00C947AB">
        <w:rPr>
          <w:sz w:val="24"/>
        </w:rPr>
        <w:t>Лимфоциты</w:t>
      </w:r>
      <w:r w:rsidRPr="00C947AB">
        <w:rPr>
          <w:sz w:val="24"/>
        </w:rPr>
        <w:tab/>
      </w:r>
      <w:r w:rsidRPr="00C947AB">
        <w:rPr>
          <w:sz w:val="24"/>
        </w:rPr>
        <w:tab/>
        <w:t>- 20%                         Моноциты</w:t>
      </w:r>
      <w:r w:rsidRPr="00C947AB">
        <w:rPr>
          <w:sz w:val="24"/>
        </w:rPr>
        <w:tab/>
      </w:r>
      <w:r w:rsidRPr="00C947AB">
        <w:rPr>
          <w:sz w:val="24"/>
        </w:rPr>
        <w:tab/>
        <w:t xml:space="preserve">- 5% </w:t>
      </w:r>
    </w:p>
    <w:p w:rsidR="00C947AB" w:rsidRPr="00C947AB" w:rsidRDefault="00C947AB" w:rsidP="00C947AB">
      <w:pPr>
        <w:rPr>
          <w:sz w:val="24"/>
        </w:rPr>
      </w:pPr>
      <w:r w:rsidRPr="00C947AB">
        <w:rPr>
          <w:sz w:val="24"/>
        </w:rPr>
        <w:t>СОЭ</w:t>
      </w:r>
      <w:r w:rsidRPr="00C947AB">
        <w:rPr>
          <w:sz w:val="24"/>
        </w:rPr>
        <w:tab/>
      </w:r>
      <w:r w:rsidRPr="00C947AB">
        <w:rPr>
          <w:sz w:val="24"/>
        </w:rPr>
        <w:tab/>
      </w:r>
      <w:r w:rsidRPr="00C947AB">
        <w:rPr>
          <w:sz w:val="24"/>
        </w:rPr>
        <w:tab/>
        <w:t>- 18 мм/час</w:t>
      </w:r>
    </w:p>
    <w:p w:rsidR="00C947AB" w:rsidRPr="00C947AB" w:rsidRDefault="00C947AB" w:rsidP="00C947AB">
      <w:pPr>
        <w:rPr>
          <w:sz w:val="24"/>
        </w:rPr>
      </w:pPr>
      <w:r w:rsidRPr="00C947AB">
        <w:rPr>
          <w:sz w:val="24"/>
        </w:rPr>
        <w:t>Общий анализ мочи - без патологии.</w:t>
      </w:r>
    </w:p>
    <w:p w:rsidR="00C947AB" w:rsidRPr="00C947AB" w:rsidRDefault="00C947AB" w:rsidP="00C947AB">
      <w:pPr>
        <w:rPr>
          <w:sz w:val="24"/>
        </w:rPr>
      </w:pPr>
      <w:proofErr w:type="spellStart"/>
      <w:r w:rsidRPr="00C947AB">
        <w:rPr>
          <w:sz w:val="24"/>
        </w:rPr>
        <w:t>Офтальмоскопически</w:t>
      </w:r>
      <w:proofErr w:type="spellEnd"/>
      <w:r w:rsidRPr="00C947AB">
        <w:rPr>
          <w:sz w:val="24"/>
        </w:rPr>
        <w:t xml:space="preserve"> выявлена гипертоническая </w:t>
      </w:r>
      <w:proofErr w:type="spellStart"/>
      <w:r w:rsidRPr="00C947AB">
        <w:rPr>
          <w:sz w:val="24"/>
        </w:rPr>
        <w:t>ангиопатия</w:t>
      </w:r>
      <w:proofErr w:type="spellEnd"/>
      <w:r w:rsidRPr="00C947AB">
        <w:rPr>
          <w:sz w:val="24"/>
        </w:rPr>
        <w:t xml:space="preserve"> сетчатки.</w:t>
      </w:r>
    </w:p>
    <w:p w:rsidR="00C947AB" w:rsidRPr="00C947AB" w:rsidRDefault="00C947AB" w:rsidP="00C947AB">
      <w:pPr>
        <w:rPr>
          <w:sz w:val="24"/>
        </w:rPr>
      </w:pPr>
      <w:r w:rsidRPr="00C947AB">
        <w:rPr>
          <w:sz w:val="24"/>
        </w:rPr>
        <w:t xml:space="preserve">Электрокардиограмма: </w:t>
      </w:r>
      <w:proofErr w:type="spellStart"/>
      <w:r w:rsidRPr="00C947AB">
        <w:rPr>
          <w:sz w:val="24"/>
        </w:rPr>
        <w:t>левограмма</w:t>
      </w:r>
      <w:proofErr w:type="spellEnd"/>
      <w:r w:rsidRPr="00C947AB">
        <w:rPr>
          <w:sz w:val="24"/>
        </w:rPr>
        <w:t>, высокая амплитуда зубца R в I, AVL, V4-6, асимметричные отрицательные зубцы</w:t>
      </w:r>
      <w:proofErr w:type="gramStart"/>
      <w:r w:rsidRPr="00C947AB">
        <w:rPr>
          <w:sz w:val="24"/>
        </w:rPr>
        <w:t xml:space="preserve"> Т</w:t>
      </w:r>
      <w:proofErr w:type="gramEnd"/>
      <w:r w:rsidRPr="00C947AB">
        <w:rPr>
          <w:sz w:val="24"/>
        </w:rPr>
        <w:t xml:space="preserve"> в тех же отведениях. Депрессия  сегмента S-T в V5V6,</w:t>
      </w:r>
    </w:p>
    <w:p w:rsidR="00C947AB" w:rsidRPr="00C947AB" w:rsidRDefault="00C947AB" w:rsidP="00C947AB">
      <w:pPr>
        <w:rPr>
          <w:sz w:val="24"/>
        </w:rPr>
      </w:pPr>
      <w:r w:rsidRPr="00C947AB">
        <w:rPr>
          <w:sz w:val="24"/>
        </w:rPr>
        <w:t xml:space="preserve">Рентгенография грудной клетки: расширение тени аорты. </w:t>
      </w:r>
      <w:proofErr w:type="spellStart"/>
      <w:r w:rsidRPr="00C947AB">
        <w:rPr>
          <w:sz w:val="24"/>
        </w:rPr>
        <w:t>Узуры</w:t>
      </w:r>
      <w:proofErr w:type="spellEnd"/>
      <w:r w:rsidRPr="00C947AB">
        <w:rPr>
          <w:sz w:val="24"/>
        </w:rPr>
        <w:t xml:space="preserve"> на нижнем крае ребер.</w:t>
      </w:r>
    </w:p>
    <w:p w:rsidR="00C947AB" w:rsidRPr="00C947AB" w:rsidRDefault="00C947AB" w:rsidP="00C947AB">
      <w:pPr>
        <w:rPr>
          <w:sz w:val="24"/>
        </w:rPr>
      </w:pPr>
      <w:r w:rsidRPr="00C947AB">
        <w:rPr>
          <w:sz w:val="24"/>
        </w:rPr>
        <w:t xml:space="preserve">При проведении </w:t>
      </w:r>
      <w:proofErr w:type="spellStart"/>
      <w:r w:rsidRPr="00C947AB">
        <w:rPr>
          <w:sz w:val="24"/>
        </w:rPr>
        <w:t>аортографии</w:t>
      </w:r>
      <w:proofErr w:type="spellEnd"/>
      <w:r w:rsidRPr="00C947AB">
        <w:rPr>
          <w:sz w:val="24"/>
        </w:rPr>
        <w:t xml:space="preserve"> выявлен двойной контур аорты.</w:t>
      </w:r>
    </w:p>
    <w:p w:rsidR="00C947AB" w:rsidRPr="00C947AB" w:rsidRDefault="00C947AB" w:rsidP="00C947AB">
      <w:pPr>
        <w:rPr>
          <w:sz w:val="24"/>
        </w:rPr>
      </w:pPr>
      <w:r w:rsidRPr="00C947AB">
        <w:rPr>
          <w:sz w:val="24"/>
        </w:rPr>
        <w:t xml:space="preserve">На следующий день отмечено прогрессивное снижение АД до 70/30 мм </w:t>
      </w:r>
      <w:proofErr w:type="spellStart"/>
      <w:r w:rsidRPr="00C947AB">
        <w:rPr>
          <w:sz w:val="24"/>
        </w:rPr>
        <w:t>рт.ст</w:t>
      </w:r>
      <w:proofErr w:type="spellEnd"/>
      <w:r w:rsidRPr="00C947AB">
        <w:rPr>
          <w:sz w:val="24"/>
        </w:rPr>
        <w:t>., появился диастолический шум на аорте. В последующем развилась правосторонняя гемиплегия, появилась жидкость в левой плевральной области, шок, смерть.</w:t>
      </w:r>
    </w:p>
    <w:p w:rsidR="00C947AB" w:rsidRPr="00C947AB" w:rsidRDefault="00C947AB" w:rsidP="00C947AB">
      <w:pPr>
        <w:rPr>
          <w:sz w:val="24"/>
        </w:rPr>
      </w:pPr>
    </w:p>
    <w:p w:rsidR="00C947AB" w:rsidRPr="00C947AB" w:rsidRDefault="00C947AB" w:rsidP="00C947AB">
      <w:pPr>
        <w:rPr>
          <w:sz w:val="24"/>
        </w:rPr>
      </w:pPr>
      <w:r w:rsidRPr="00C947AB">
        <w:rPr>
          <w:sz w:val="24"/>
        </w:rPr>
        <w:t>ВОПРОСЫ</w:t>
      </w:r>
    </w:p>
    <w:p w:rsidR="00C947AB" w:rsidRPr="00C947AB" w:rsidRDefault="00C947AB" w:rsidP="00C947AB">
      <w:pPr>
        <w:rPr>
          <w:sz w:val="24"/>
        </w:rPr>
      </w:pPr>
      <w:r w:rsidRPr="00C947AB">
        <w:rPr>
          <w:sz w:val="24"/>
        </w:rPr>
        <w:t>1. Как объяснить различие пульса и АД на руках?</w:t>
      </w:r>
    </w:p>
    <w:p w:rsidR="00C947AB" w:rsidRPr="00C947AB" w:rsidRDefault="00C947AB" w:rsidP="00C947AB">
      <w:pPr>
        <w:rPr>
          <w:sz w:val="24"/>
        </w:rPr>
      </w:pPr>
      <w:r w:rsidRPr="00C947AB">
        <w:rPr>
          <w:sz w:val="24"/>
        </w:rPr>
        <w:t>2. Ваша интерпретация электрокардиограммы.</w:t>
      </w:r>
    </w:p>
    <w:p w:rsidR="00C947AB" w:rsidRPr="00C947AB" w:rsidRDefault="00C947AB" w:rsidP="00C947AB">
      <w:pPr>
        <w:rPr>
          <w:sz w:val="24"/>
        </w:rPr>
      </w:pPr>
      <w:r w:rsidRPr="00C947AB">
        <w:rPr>
          <w:sz w:val="24"/>
        </w:rPr>
        <w:t>3.Какие заболевания имеют похожую клиническую картину? Проведите дифференциальную диагностику.</w:t>
      </w:r>
    </w:p>
    <w:p w:rsidR="00C947AB" w:rsidRPr="00C947AB" w:rsidRDefault="00C947AB" w:rsidP="00C947AB">
      <w:pPr>
        <w:rPr>
          <w:sz w:val="24"/>
        </w:rPr>
      </w:pPr>
      <w:r w:rsidRPr="00C947AB">
        <w:rPr>
          <w:sz w:val="24"/>
        </w:rPr>
        <w:t>4. Сформулируйте диагноз</w:t>
      </w:r>
    </w:p>
    <w:p w:rsidR="00C947AB" w:rsidRPr="00C947AB" w:rsidRDefault="00C947AB" w:rsidP="00C947AB">
      <w:pPr>
        <w:rPr>
          <w:sz w:val="24"/>
        </w:rPr>
      </w:pPr>
      <w:r w:rsidRPr="00C947AB">
        <w:rPr>
          <w:sz w:val="24"/>
        </w:rPr>
        <w:t>5. Какое лечение необходимо было провести до появления осложнений?</w:t>
      </w:r>
    </w:p>
    <w:p w:rsidR="00C947AB" w:rsidRPr="00C947AB" w:rsidRDefault="00C947AB" w:rsidP="00C947AB">
      <w:pPr>
        <w:rPr>
          <w:sz w:val="24"/>
        </w:rPr>
      </w:pPr>
    </w:p>
    <w:p w:rsidR="00C947AB" w:rsidRPr="00C947AB" w:rsidRDefault="00C947AB" w:rsidP="00C947AB">
      <w:pPr>
        <w:rPr>
          <w:sz w:val="24"/>
        </w:rPr>
      </w:pPr>
      <w:r w:rsidRPr="00C947AB">
        <w:rPr>
          <w:sz w:val="24"/>
        </w:rPr>
        <w:t xml:space="preserve">Ситуационная задача </w:t>
      </w:r>
      <w:r>
        <w:rPr>
          <w:sz w:val="24"/>
        </w:rPr>
        <w:t>№3</w:t>
      </w:r>
    </w:p>
    <w:p w:rsidR="00C947AB" w:rsidRPr="00C947AB" w:rsidRDefault="00C947AB" w:rsidP="00C947AB">
      <w:pPr>
        <w:rPr>
          <w:sz w:val="24"/>
        </w:rPr>
      </w:pPr>
    </w:p>
    <w:p w:rsidR="00C947AB" w:rsidRPr="00C947AB" w:rsidRDefault="00C947AB" w:rsidP="00C947AB">
      <w:pPr>
        <w:rPr>
          <w:sz w:val="24"/>
        </w:rPr>
      </w:pPr>
      <w:r w:rsidRPr="00C947AB">
        <w:rPr>
          <w:sz w:val="24"/>
        </w:rPr>
        <w:t>Больной К., 35 лет, поступил в кардиологическое отделение с жалобами на тупые боли в области сердца, усиливающиеся при глубоком дыхании, кашле и поворотах тела, одышку при ходьбе на 20-30 м, сухой кашель. Заболел остро, 2 дня назад, после переохлаждения.</w:t>
      </w:r>
    </w:p>
    <w:p w:rsidR="00C947AB" w:rsidRPr="00C947AB" w:rsidRDefault="00C947AB" w:rsidP="00C947AB">
      <w:pPr>
        <w:rPr>
          <w:sz w:val="24"/>
        </w:rPr>
      </w:pPr>
      <w:r w:rsidRPr="00C947AB">
        <w:rPr>
          <w:sz w:val="24"/>
        </w:rPr>
        <w:t>Объективно: состояние средней тяжести, сознание ясное. Положение вынужденно</w:t>
      </w:r>
      <w:proofErr w:type="gramStart"/>
      <w:r w:rsidRPr="00C947AB">
        <w:rPr>
          <w:sz w:val="24"/>
        </w:rPr>
        <w:t>е-</w:t>
      </w:r>
      <w:proofErr w:type="gramEnd"/>
      <w:r w:rsidRPr="00C947AB">
        <w:rPr>
          <w:sz w:val="24"/>
        </w:rPr>
        <w:t xml:space="preserve"> сидит, наклонившись вперед. Лицо одутловатое. Кожные покровы бледные, </w:t>
      </w:r>
      <w:proofErr w:type="spellStart"/>
      <w:r w:rsidRPr="00C947AB">
        <w:rPr>
          <w:sz w:val="24"/>
        </w:rPr>
        <w:t>акроцианоз</w:t>
      </w:r>
      <w:proofErr w:type="spellEnd"/>
      <w:r w:rsidRPr="00C947AB">
        <w:rPr>
          <w:sz w:val="24"/>
        </w:rPr>
        <w:t xml:space="preserve">. Температура тела 380С. Верхушечный толчок не определяется. </w:t>
      </w:r>
      <w:proofErr w:type="spellStart"/>
      <w:r w:rsidRPr="00C947AB">
        <w:rPr>
          <w:sz w:val="24"/>
        </w:rPr>
        <w:t>Перкуторно</w:t>
      </w:r>
      <w:proofErr w:type="spellEnd"/>
      <w:r w:rsidRPr="00C947AB">
        <w:rPr>
          <w:sz w:val="24"/>
        </w:rPr>
        <w:t>: левая граница относительной тупости сердца на 3 см кнаружи от левой среднеключичной линии, права</w:t>
      </w:r>
      <w:proofErr w:type="gramStart"/>
      <w:r w:rsidRPr="00C947AB">
        <w:rPr>
          <w:sz w:val="24"/>
        </w:rPr>
        <w:t>я-</w:t>
      </w:r>
      <w:proofErr w:type="gramEnd"/>
      <w:r w:rsidRPr="00C947AB">
        <w:rPr>
          <w:sz w:val="24"/>
        </w:rPr>
        <w:t xml:space="preserve"> на 2 см кнаружи от правого края грудины. </w:t>
      </w:r>
      <w:proofErr w:type="spellStart"/>
      <w:r w:rsidRPr="00C947AB">
        <w:rPr>
          <w:sz w:val="24"/>
        </w:rPr>
        <w:t>Аускультативно</w:t>
      </w:r>
      <w:proofErr w:type="spellEnd"/>
      <w:r w:rsidRPr="00C947AB">
        <w:rPr>
          <w:sz w:val="24"/>
        </w:rPr>
        <w:t xml:space="preserve">: тоны сердца ослаблены. В области III межреберного промежутка слева от грудины выслушивается </w:t>
      </w:r>
      <w:proofErr w:type="spellStart"/>
      <w:proofErr w:type="gramStart"/>
      <w:r w:rsidRPr="00C947AB">
        <w:rPr>
          <w:sz w:val="24"/>
        </w:rPr>
        <w:t>систоло</w:t>
      </w:r>
      <w:proofErr w:type="spellEnd"/>
      <w:r w:rsidRPr="00C947AB">
        <w:rPr>
          <w:sz w:val="24"/>
        </w:rPr>
        <w:t>-диастолический</w:t>
      </w:r>
      <w:proofErr w:type="gramEnd"/>
      <w:r w:rsidRPr="00C947AB">
        <w:rPr>
          <w:sz w:val="24"/>
        </w:rPr>
        <w:t xml:space="preserve"> шум поверхностного характера, усиливающийся при надавливании фонендоскопом и при наклоне вперед, в коленно-локтевом положении. Пульс 93 в минуту, частый, малый. При глубоком вдохе наполнение пульса резко уменьшается («парадоксальный пульс»). АД 110/85 мм </w:t>
      </w:r>
      <w:proofErr w:type="spellStart"/>
      <w:r w:rsidRPr="00C947AB">
        <w:rPr>
          <w:sz w:val="24"/>
        </w:rPr>
        <w:t>рт.ст</w:t>
      </w:r>
      <w:proofErr w:type="spellEnd"/>
      <w:r w:rsidRPr="00C947AB">
        <w:rPr>
          <w:sz w:val="24"/>
        </w:rPr>
        <w:t>. Частота дыханий 24 в минуту. Размеры печени по Курлову 11 х 10 х 9 см.</w:t>
      </w:r>
    </w:p>
    <w:p w:rsidR="00C947AB" w:rsidRPr="00C947AB" w:rsidRDefault="00C947AB" w:rsidP="00C947AB">
      <w:pPr>
        <w:rPr>
          <w:sz w:val="24"/>
        </w:rPr>
      </w:pPr>
      <w:r w:rsidRPr="00C947AB">
        <w:rPr>
          <w:sz w:val="24"/>
        </w:rPr>
        <w:lastRenderedPageBreak/>
        <w:t>При рентгеноскопии: размеры сердца увеличены в обе стороны. Пульсация ослаблена.</w:t>
      </w:r>
    </w:p>
    <w:p w:rsidR="00C947AB" w:rsidRPr="00C947AB" w:rsidRDefault="00C947AB" w:rsidP="00C947AB">
      <w:pPr>
        <w:rPr>
          <w:sz w:val="24"/>
        </w:rPr>
      </w:pPr>
      <w:r w:rsidRPr="00C947AB">
        <w:rPr>
          <w:sz w:val="24"/>
        </w:rPr>
        <w:t xml:space="preserve">На электрокардиограмме определяется снижение вольтажа зубцов, </w:t>
      </w:r>
      <w:proofErr w:type="spellStart"/>
      <w:r w:rsidRPr="00C947AB">
        <w:rPr>
          <w:sz w:val="24"/>
        </w:rPr>
        <w:t>конкордантный</w:t>
      </w:r>
      <w:proofErr w:type="spellEnd"/>
      <w:r w:rsidRPr="00C947AB">
        <w:rPr>
          <w:sz w:val="24"/>
        </w:rPr>
        <w:t xml:space="preserve"> подъем сегмента S-T и  отрицательные зубцы</w:t>
      </w:r>
      <w:proofErr w:type="gramStart"/>
      <w:r w:rsidRPr="00C947AB">
        <w:rPr>
          <w:sz w:val="24"/>
        </w:rPr>
        <w:t xml:space="preserve"> Т</w:t>
      </w:r>
      <w:proofErr w:type="gramEnd"/>
      <w:r w:rsidRPr="00C947AB">
        <w:rPr>
          <w:sz w:val="24"/>
        </w:rPr>
        <w:t xml:space="preserve"> в стандартных и левых грудных отведениях.</w:t>
      </w:r>
    </w:p>
    <w:p w:rsidR="00C947AB" w:rsidRPr="00C947AB" w:rsidRDefault="00C947AB" w:rsidP="00C947AB">
      <w:pPr>
        <w:rPr>
          <w:sz w:val="24"/>
        </w:rPr>
      </w:pPr>
      <w:r w:rsidRPr="00C947AB">
        <w:rPr>
          <w:sz w:val="24"/>
        </w:rPr>
        <w:t xml:space="preserve">На 3-ий день состояние больного резко ухудшилось: появилась отдышка в покое, боли в правом подреберье. Отмечен цианоз кожных покровов, набухание шейных вен. АД 100/90 мм </w:t>
      </w:r>
      <w:proofErr w:type="spellStart"/>
      <w:r w:rsidRPr="00C947AB">
        <w:rPr>
          <w:sz w:val="24"/>
        </w:rPr>
        <w:t>рт.ст</w:t>
      </w:r>
      <w:proofErr w:type="spellEnd"/>
      <w:r w:rsidRPr="00C947AB">
        <w:rPr>
          <w:sz w:val="24"/>
        </w:rPr>
        <w:t>. Пульс 120 в минуту, мягкий, малый, значительное  увеличение печени. Периферические отеки отсутствуют.</w:t>
      </w:r>
    </w:p>
    <w:p w:rsidR="00C947AB" w:rsidRPr="00C947AB" w:rsidRDefault="00C947AB" w:rsidP="00C947AB">
      <w:pPr>
        <w:rPr>
          <w:sz w:val="24"/>
        </w:rPr>
      </w:pPr>
      <w:r w:rsidRPr="00C947AB">
        <w:rPr>
          <w:sz w:val="24"/>
        </w:rPr>
        <w:t>Общий анализ крови:</w:t>
      </w:r>
    </w:p>
    <w:p w:rsidR="00C947AB" w:rsidRPr="00C947AB" w:rsidRDefault="00C947AB" w:rsidP="00C947AB">
      <w:pPr>
        <w:rPr>
          <w:sz w:val="24"/>
        </w:rPr>
      </w:pPr>
      <w:proofErr w:type="gramStart"/>
      <w:r w:rsidRPr="00C947AB">
        <w:rPr>
          <w:sz w:val="24"/>
        </w:rPr>
        <w:t xml:space="preserve">Эритроциты - 4,2 . 10 12/л, Гемоглобин - 115 г/л, Лейкоциты - 15,0 . 10 9 /л, </w:t>
      </w:r>
      <w:proofErr w:type="spellStart"/>
      <w:r w:rsidRPr="00C947AB">
        <w:rPr>
          <w:sz w:val="24"/>
        </w:rPr>
        <w:t>Палочкоядерные</w:t>
      </w:r>
      <w:proofErr w:type="spellEnd"/>
      <w:r w:rsidRPr="00C947AB">
        <w:rPr>
          <w:sz w:val="24"/>
        </w:rPr>
        <w:tab/>
        <w:t>- 12%, Эозинофилы - 8%, Базофилы</w:t>
      </w:r>
      <w:r w:rsidRPr="00C947AB">
        <w:rPr>
          <w:sz w:val="24"/>
        </w:rPr>
        <w:tab/>
        <w:t>- 2%, Сегментоядерные - 57%, Лимфоциты - 18%, Моноциты - 3%, СОЭ - 42 мм/час.</w:t>
      </w:r>
      <w:proofErr w:type="gramEnd"/>
    </w:p>
    <w:p w:rsidR="00C947AB" w:rsidRPr="00C947AB" w:rsidRDefault="00C947AB" w:rsidP="00C947AB">
      <w:pPr>
        <w:rPr>
          <w:sz w:val="24"/>
        </w:rPr>
      </w:pPr>
      <w:r w:rsidRPr="00C947AB">
        <w:rPr>
          <w:sz w:val="24"/>
        </w:rPr>
        <w:t>Биохимический анализ крови:</w:t>
      </w:r>
    </w:p>
    <w:p w:rsidR="00C947AB" w:rsidRPr="00C947AB" w:rsidRDefault="00C947AB" w:rsidP="00C947AB">
      <w:pPr>
        <w:rPr>
          <w:sz w:val="24"/>
        </w:rPr>
      </w:pPr>
      <w:r w:rsidRPr="00C947AB">
        <w:rPr>
          <w:sz w:val="24"/>
        </w:rPr>
        <w:t xml:space="preserve">Фибриноген -6 г/л, Общий белок - 82 г/л, СРБ +++, Альбумин -30 г/л, </w:t>
      </w:r>
      <w:r w:rsidRPr="00C947AB">
        <w:rPr>
          <w:sz w:val="24"/>
        </w:rPr>
        <w:t xml:space="preserve">2-глобулины -17 г/л, </w:t>
      </w:r>
      <w:r w:rsidRPr="00C947AB">
        <w:rPr>
          <w:sz w:val="24"/>
        </w:rPr>
        <w:t xml:space="preserve">1-глобулин -12 г/л, </w:t>
      </w:r>
      <w:proofErr w:type="gramStart"/>
      <w:r w:rsidRPr="00C947AB">
        <w:rPr>
          <w:sz w:val="24"/>
        </w:rPr>
        <w:t>-</w:t>
      </w:r>
      <w:proofErr w:type="gramEnd"/>
      <w:r w:rsidRPr="00C947AB">
        <w:rPr>
          <w:sz w:val="24"/>
        </w:rPr>
        <w:t xml:space="preserve">глобулин -8 г/л, </w:t>
      </w:r>
      <w:proofErr w:type="spellStart"/>
      <w:r w:rsidRPr="00C947AB">
        <w:rPr>
          <w:sz w:val="24"/>
        </w:rPr>
        <w:t>Аспартатаминотрансфераза</w:t>
      </w:r>
      <w:proofErr w:type="spellEnd"/>
      <w:r w:rsidRPr="00C947AB">
        <w:rPr>
          <w:sz w:val="24"/>
        </w:rPr>
        <w:tab/>
        <w:t xml:space="preserve">-43 </w:t>
      </w:r>
      <w:proofErr w:type="spellStart"/>
      <w:r w:rsidRPr="00C947AB">
        <w:rPr>
          <w:sz w:val="24"/>
        </w:rPr>
        <w:t>ед</w:t>
      </w:r>
      <w:proofErr w:type="spellEnd"/>
      <w:r w:rsidRPr="00C947AB">
        <w:rPr>
          <w:sz w:val="24"/>
        </w:rPr>
        <w:t xml:space="preserve">/л, </w:t>
      </w:r>
      <w:proofErr w:type="spellStart"/>
      <w:r w:rsidRPr="00C947AB">
        <w:rPr>
          <w:sz w:val="24"/>
        </w:rPr>
        <w:t>Креатинфосфокиназа</w:t>
      </w:r>
      <w:proofErr w:type="spellEnd"/>
      <w:r w:rsidRPr="00C947AB">
        <w:rPr>
          <w:sz w:val="24"/>
        </w:rPr>
        <w:t xml:space="preserve"> -110 </w:t>
      </w:r>
      <w:proofErr w:type="spellStart"/>
      <w:r w:rsidRPr="00C947AB">
        <w:rPr>
          <w:sz w:val="24"/>
        </w:rPr>
        <w:t>ед</w:t>
      </w:r>
      <w:proofErr w:type="spellEnd"/>
      <w:r w:rsidRPr="00C947AB">
        <w:rPr>
          <w:sz w:val="24"/>
        </w:rPr>
        <w:t xml:space="preserve">/л, </w:t>
      </w:r>
      <w:proofErr w:type="spellStart"/>
      <w:r w:rsidRPr="00C947AB">
        <w:rPr>
          <w:sz w:val="24"/>
        </w:rPr>
        <w:t>Лактатдегидрогеназа</w:t>
      </w:r>
      <w:proofErr w:type="spellEnd"/>
      <w:r w:rsidRPr="00C947AB">
        <w:rPr>
          <w:sz w:val="24"/>
        </w:rPr>
        <w:t xml:space="preserve"> -450 </w:t>
      </w:r>
      <w:proofErr w:type="spellStart"/>
      <w:r w:rsidRPr="00C947AB">
        <w:rPr>
          <w:sz w:val="24"/>
        </w:rPr>
        <w:t>ед</w:t>
      </w:r>
      <w:proofErr w:type="spellEnd"/>
      <w:r w:rsidRPr="00C947AB">
        <w:rPr>
          <w:sz w:val="24"/>
        </w:rPr>
        <w:t xml:space="preserve">/л </w:t>
      </w:r>
    </w:p>
    <w:p w:rsidR="00C947AB" w:rsidRPr="00C947AB" w:rsidRDefault="00C947AB" w:rsidP="00C947AB">
      <w:pPr>
        <w:rPr>
          <w:sz w:val="24"/>
        </w:rPr>
      </w:pPr>
      <w:r w:rsidRPr="00C947AB">
        <w:rPr>
          <w:sz w:val="24"/>
        </w:rPr>
        <w:t>ВОПРОСЫ</w:t>
      </w:r>
    </w:p>
    <w:p w:rsidR="00C947AB" w:rsidRPr="00C947AB" w:rsidRDefault="00C947AB" w:rsidP="00C947AB">
      <w:pPr>
        <w:rPr>
          <w:sz w:val="24"/>
        </w:rPr>
      </w:pPr>
      <w:r w:rsidRPr="00C947AB">
        <w:rPr>
          <w:sz w:val="24"/>
        </w:rPr>
        <w:t>1. Какое информативное обследование можно провести больному?</w:t>
      </w:r>
    </w:p>
    <w:p w:rsidR="00C947AB" w:rsidRPr="00C947AB" w:rsidRDefault="00C947AB" w:rsidP="00C947AB">
      <w:pPr>
        <w:rPr>
          <w:sz w:val="24"/>
        </w:rPr>
      </w:pPr>
      <w:r w:rsidRPr="00C947AB">
        <w:rPr>
          <w:sz w:val="24"/>
        </w:rPr>
        <w:t>2. Выделите ведущие синдромы заболевания.</w:t>
      </w:r>
    </w:p>
    <w:p w:rsidR="00C947AB" w:rsidRPr="00C947AB" w:rsidRDefault="00C947AB" w:rsidP="00C947AB">
      <w:pPr>
        <w:rPr>
          <w:sz w:val="24"/>
        </w:rPr>
      </w:pPr>
      <w:r w:rsidRPr="00C947AB">
        <w:rPr>
          <w:sz w:val="24"/>
        </w:rPr>
        <w:t>3. Какие заболевания имеют сходную клиническую картину? Проведите дифференциальную диагностику.</w:t>
      </w:r>
    </w:p>
    <w:p w:rsidR="00C947AB" w:rsidRPr="00C947AB" w:rsidRDefault="00C947AB" w:rsidP="00C947AB">
      <w:pPr>
        <w:rPr>
          <w:sz w:val="24"/>
        </w:rPr>
      </w:pPr>
      <w:r w:rsidRPr="00C947AB">
        <w:rPr>
          <w:sz w:val="24"/>
        </w:rPr>
        <w:t>4. Сформулируйте диагноз</w:t>
      </w:r>
    </w:p>
    <w:p w:rsidR="00C947AB" w:rsidRPr="00C947AB" w:rsidRDefault="00C947AB" w:rsidP="00C947AB">
      <w:pPr>
        <w:rPr>
          <w:sz w:val="24"/>
        </w:rPr>
      </w:pPr>
      <w:r w:rsidRPr="00C947AB">
        <w:rPr>
          <w:sz w:val="24"/>
        </w:rPr>
        <w:t>5. Назначьте лечение. Что следует предпринять при ухудшении состояния на 3-ий день?</w:t>
      </w:r>
    </w:p>
    <w:sectPr w:rsidR="00C947AB" w:rsidRPr="00C947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DejaVu Sans">
    <w:altName w:val="Arial"/>
    <w:charset w:val="CC"/>
    <w:family w:val="swiss"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F"/>
    <w:multiLevelType w:val="multilevel"/>
    <w:tmpl w:val="0000000F"/>
    <w:name w:val="WW8Num15"/>
    <w:lvl w:ilvl="0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  <w:vertAlign w:val="baseline"/>
        <w:lang w:val="ru-RU"/>
      </w:rPr>
    </w:lvl>
    <w:lvl w:ilvl="1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  <w:vertAlign w:val="baseline"/>
        <w:lang w:val="ru-RU"/>
      </w:rPr>
    </w:lvl>
    <w:lvl w:ilvl="2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  <w:vertAlign w:val="baseline"/>
        <w:lang w:val="ru-RU"/>
      </w:rPr>
    </w:lvl>
    <w:lvl w:ilvl="3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  <w:vertAlign w:val="baseline"/>
        <w:lang w:val="ru-RU"/>
      </w:rPr>
    </w:lvl>
    <w:lvl w:ilvl="4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  <w:vertAlign w:val="baseline"/>
        <w:lang w:val="ru-RU"/>
      </w:rPr>
    </w:lvl>
    <w:lvl w:ilvl="5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  <w:vertAlign w:val="baseline"/>
        <w:lang w:val="ru-RU"/>
      </w:rPr>
    </w:lvl>
    <w:lvl w:ilvl="6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  <w:vertAlign w:val="baseline"/>
        <w:lang w:val="ru-RU"/>
      </w:rPr>
    </w:lvl>
    <w:lvl w:ilvl="7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  <w:vertAlign w:val="baseline"/>
        <w:lang w:val="ru-RU"/>
      </w:rPr>
    </w:lvl>
    <w:lvl w:ilvl="8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  <w:vertAlign w:val="baseline"/>
        <w:lang w:val="ru-RU"/>
      </w:rPr>
    </w:lvl>
  </w:abstractNum>
  <w:abstractNum w:abstractNumId="2">
    <w:nsid w:val="00000010"/>
    <w:multiLevelType w:val="multilevel"/>
    <w:tmpl w:val="00000010"/>
    <w:name w:val="WW8Num16"/>
    <w:lvl w:ilvl="0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  <w:vertAlign w:val="baseline"/>
        <w:lang w:val="ru-RU"/>
      </w:rPr>
    </w:lvl>
    <w:lvl w:ilvl="1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  <w:vertAlign w:val="baseline"/>
        <w:lang w:val="ru-RU"/>
      </w:rPr>
    </w:lvl>
    <w:lvl w:ilvl="2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  <w:vertAlign w:val="baseline"/>
        <w:lang w:val="ru-RU"/>
      </w:rPr>
    </w:lvl>
    <w:lvl w:ilvl="3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  <w:vertAlign w:val="baseline"/>
        <w:lang w:val="ru-RU"/>
      </w:rPr>
    </w:lvl>
    <w:lvl w:ilvl="4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  <w:vertAlign w:val="baseline"/>
        <w:lang w:val="ru-RU"/>
      </w:rPr>
    </w:lvl>
    <w:lvl w:ilvl="5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  <w:vertAlign w:val="baseline"/>
        <w:lang w:val="ru-RU"/>
      </w:rPr>
    </w:lvl>
    <w:lvl w:ilvl="6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  <w:vertAlign w:val="baseline"/>
        <w:lang w:val="ru-RU"/>
      </w:rPr>
    </w:lvl>
    <w:lvl w:ilvl="7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  <w:vertAlign w:val="baseline"/>
        <w:lang w:val="ru-RU"/>
      </w:rPr>
    </w:lvl>
    <w:lvl w:ilvl="8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  <w:vertAlign w:val="baseline"/>
        <w:lang w:val="ru-RU"/>
      </w:rPr>
    </w:lvl>
  </w:abstractNum>
  <w:abstractNum w:abstractNumId="3">
    <w:nsid w:val="7F693F57"/>
    <w:multiLevelType w:val="hybridMultilevel"/>
    <w:tmpl w:val="5D4CA70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42D7"/>
    <w:rsid w:val="00050935"/>
    <w:rsid w:val="000A0F68"/>
    <w:rsid w:val="001B6194"/>
    <w:rsid w:val="00455E04"/>
    <w:rsid w:val="00473883"/>
    <w:rsid w:val="005342D7"/>
    <w:rsid w:val="00575AFE"/>
    <w:rsid w:val="00661FF0"/>
    <w:rsid w:val="006B31D6"/>
    <w:rsid w:val="00793E01"/>
    <w:rsid w:val="007D4053"/>
    <w:rsid w:val="007F3534"/>
    <w:rsid w:val="0086636A"/>
    <w:rsid w:val="00951F4C"/>
    <w:rsid w:val="00BA29B1"/>
    <w:rsid w:val="00BC7ED7"/>
    <w:rsid w:val="00C54EF6"/>
    <w:rsid w:val="00C5538D"/>
    <w:rsid w:val="00C947AB"/>
    <w:rsid w:val="00CA0840"/>
    <w:rsid w:val="00DB4072"/>
    <w:rsid w:val="00DD2129"/>
    <w:rsid w:val="00DE5231"/>
    <w:rsid w:val="00E44211"/>
    <w:rsid w:val="00E60EB4"/>
    <w:rsid w:val="00F0068E"/>
    <w:rsid w:val="00F60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636A"/>
    <w:pPr>
      <w:spacing w:after="0" w:line="240" w:lineRule="auto"/>
    </w:pPr>
    <w:rPr>
      <w:rFonts w:eastAsia="Times New Roman" w:cs="Times New Roman"/>
      <w:sz w:val="2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7">
    <w:name w:val="Основной текст7"/>
    <w:basedOn w:val="a"/>
    <w:rsid w:val="0086636A"/>
    <w:pPr>
      <w:widowControl w:val="0"/>
      <w:shd w:val="clear" w:color="auto" w:fill="FFFFFF"/>
      <w:spacing w:after="5160" w:line="322" w:lineRule="exact"/>
      <w:ind w:hanging="540"/>
      <w:jc w:val="center"/>
    </w:pPr>
    <w:rPr>
      <w:color w:val="000000"/>
      <w:sz w:val="28"/>
      <w:szCs w:val="28"/>
    </w:rPr>
  </w:style>
  <w:style w:type="character" w:customStyle="1" w:styleId="2">
    <w:name w:val="Основной текст (2)"/>
    <w:rsid w:val="0086636A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u-RU"/>
    </w:rPr>
  </w:style>
  <w:style w:type="character" w:customStyle="1" w:styleId="1">
    <w:name w:val="Основной текст1"/>
    <w:rsid w:val="0086636A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shd w:val="clear" w:color="auto" w:fill="FFFFFF"/>
      <w:lang w:val="ru-RU"/>
    </w:rPr>
  </w:style>
  <w:style w:type="table" w:customStyle="1" w:styleId="10">
    <w:name w:val="Сетка таблицы1"/>
    <w:basedOn w:val="a1"/>
    <w:uiPriority w:val="39"/>
    <w:rsid w:val="00050935"/>
    <w:pPr>
      <w:spacing w:after="0" w:line="240" w:lineRule="auto"/>
    </w:pPr>
    <w:rPr>
      <w:rFonts w:ascii="Calibri" w:eastAsia="Times New Roman" w:hAnsi="Calibri" w:cs="Times New Roman"/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636A"/>
    <w:pPr>
      <w:spacing w:after="0" w:line="240" w:lineRule="auto"/>
    </w:pPr>
    <w:rPr>
      <w:rFonts w:eastAsia="Times New Roman" w:cs="Times New Roman"/>
      <w:sz w:val="2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7">
    <w:name w:val="Основной текст7"/>
    <w:basedOn w:val="a"/>
    <w:rsid w:val="0086636A"/>
    <w:pPr>
      <w:widowControl w:val="0"/>
      <w:shd w:val="clear" w:color="auto" w:fill="FFFFFF"/>
      <w:spacing w:after="5160" w:line="322" w:lineRule="exact"/>
      <w:ind w:hanging="540"/>
      <w:jc w:val="center"/>
    </w:pPr>
    <w:rPr>
      <w:color w:val="000000"/>
      <w:sz w:val="28"/>
      <w:szCs w:val="28"/>
    </w:rPr>
  </w:style>
  <w:style w:type="character" w:customStyle="1" w:styleId="2">
    <w:name w:val="Основной текст (2)"/>
    <w:rsid w:val="0086636A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u-RU"/>
    </w:rPr>
  </w:style>
  <w:style w:type="character" w:customStyle="1" w:styleId="1">
    <w:name w:val="Основной текст1"/>
    <w:rsid w:val="0086636A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shd w:val="clear" w:color="auto" w:fill="FFFFFF"/>
      <w:lang w:val="ru-RU"/>
    </w:rPr>
  </w:style>
  <w:style w:type="table" w:customStyle="1" w:styleId="10">
    <w:name w:val="Сетка таблицы1"/>
    <w:basedOn w:val="a1"/>
    <w:uiPriority w:val="39"/>
    <w:rsid w:val="00050935"/>
    <w:pPr>
      <w:spacing w:after="0" w:line="240" w:lineRule="auto"/>
    </w:pPr>
    <w:rPr>
      <w:rFonts w:ascii="Calibri" w:eastAsia="Times New Roman" w:hAnsi="Calibri" w:cs="Times New Roman"/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18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0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14</Pages>
  <Words>4306</Words>
  <Characters>24546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27</cp:revision>
  <cp:lastPrinted>2015-11-11T17:19:00Z</cp:lastPrinted>
  <dcterms:created xsi:type="dcterms:W3CDTF">2015-10-18T17:02:00Z</dcterms:created>
  <dcterms:modified xsi:type="dcterms:W3CDTF">2015-11-11T17:23:00Z</dcterms:modified>
</cp:coreProperties>
</file>